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043988">
      <w:pPr>
        <w:keepNext w:val="0"/>
        <w:keepLines w:val="0"/>
        <w:widowControl/>
        <w:suppressLineNumbers w:val="0"/>
        <w:jc w:val="center"/>
        <w:rPr>
          <w:rFonts w:hint="default" w:ascii="Times New Roman" w:hAnsi="Times New Roman" w:eastAsia="SimSun" w:cs="Times New Roman"/>
          <w:color w:val="000000"/>
          <w:kern w:val="0"/>
          <w:sz w:val="28"/>
          <w:szCs w:val="28"/>
          <w:lang w:val="en-IN" w:eastAsia="zh-CN" w:bidi="ar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IN"/>
        </w:rPr>
        <w:t>5</w:t>
      </w:r>
    </w:p>
    <w:p w14:paraId="4E07058D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Working with attributes, terrain Data</w:t>
      </w:r>
    </w:p>
    <w:p w14:paraId="6CEF8AAC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Layer &gt; Add Layer &gt; Add Vector &gt; </w:t>
      </w:r>
    </w:p>
    <w:p w14:paraId="52AA9F81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779010" cy="1033145"/>
            <wp:effectExtent l="9525" t="9525" r="12065" b="2413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79010" cy="10331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6C0E19">
      <w:pPr>
        <w:rPr>
          <w:rFonts w:hint="default" w:ascii="Times New Roman" w:hAnsi="Times New Roman" w:cs="Times New Roman"/>
          <w:sz w:val="24"/>
          <w:szCs w:val="24"/>
        </w:rPr>
      </w:pPr>
    </w:p>
    <w:p w14:paraId="3060B497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Select  ne_10m_populated_places_simple.zip file &gt; Add &gt;</w:t>
      </w:r>
    </w:p>
    <w:p w14:paraId="747C5797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354830" cy="3394710"/>
            <wp:effectExtent l="9525" t="9525" r="9525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54830" cy="33947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1E16A7">
      <w:pPr>
        <w:rPr>
          <w:rFonts w:hint="default" w:ascii="Times New Roman" w:hAnsi="Times New Roman" w:cs="Times New Roman"/>
          <w:sz w:val="24"/>
          <w:szCs w:val="24"/>
        </w:rPr>
      </w:pPr>
    </w:p>
    <w:p w14:paraId="7B4D1E2E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adding ne_10m_populated_places_simple.Zip file :</w:t>
      </w:r>
    </w:p>
    <w:p w14:paraId="0D2BA5DD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037455" cy="2676525"/>
            <wp:effectExtent l="9525" t="9525" r="12700" b="1143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37455" cy="26765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104DB30">
      <w:pPr>
        <w:rPr>
          <w:rFonts w:hint="default" w:ascii="Times New Roman" w:hAnsi="Times New Roman" w:cs="Times New Roman"/>
          <w:sz w:val="24"/>
          <w:szCs w:val="24"/>
        </w:rPr>
      </w:pPr>
    </w:p>
    <w:p w14:paraId="25133CDC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Select and right click to the ne_10m_populated_places_simple layer &gt; Open Attribute Table &gt;</w:t>
      </w:r>
    </w:p>
    <w:p w14:paraId="7E9C0018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425950" cy="2379345"/>
            <wp:effectExtent l="9525" t="9525" r="14605" b="1905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25950" cy="23793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9CBF42">
      <w:pPr>
        <w:rPr>
          <w:rFonts w:hint="default" w:ascii="Times New Roman" w:hAnsi="Times New Roman" w:cs="Times New Roman"/>
          <w:sz w:val="24"/>
          <w:szCs w:val="24"/>
        </w:rPr>
      </w:pPr>
    </w:p>
    <w:p w14:paraId="45170F6B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44B13410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of Attribute Table &gt;</w:t>
      </w:r>
    </w:p>
    <w:p w14:paraId="422E7D78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505325" cy="2597785"/>
            <wp:effectExtent l="9525" t="9525" r="11430" b="1397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25977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AE7ED9">
      <w:pPr>
        <w:rPr>
          <w:rFonts w:hint="default" w:ascii="Times New Roman" w:hAnsi="Times New Roman" w:cs="Times New Roman"/>
          <w:sz w:val="24"/>
          <w:szCs w:val="24"/>
        </w:rPr>
      </w:pPr>
    </w:p>
    <w:p w14:paraId="74250702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Open features using an expression &gt; give expression as : pop_max &gt; 100 and pop_max &lt; 10000 &gt; Click select features &gt;</w:t>
      </w:r>
    </w:p>
    <w:p w14:paraId="29E707ED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740910" cy="3211830"/>
            <wp:effectExtent l="9525" t="9525" r="1968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40910" cy="32118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8E57A5">
      <w:pPr>
        <w:rPr>
          <w:rFonts w:hint="default" w:ascii="Times New Roman" w:hAnsi="Times New Roman" w:cs="Times New Roman"/>
          <w:sz w:val="24"/>
          <w:szCs w:val="24"/>
        </w:rPr>
      </w:pPr>
    </w:p>
    <w:p w14:paraId="62ECAA41">
      <w:pPr>
        <w:rPr>
          <w:rFonts w:hint="default" w:ascii="Times New Roman" w:hAnsi="Times New Roman" w:cs="Times New Roman"/>
          <w:sz w:val="24"/>
          <w:szCs w:val="24"/>
        </w:rPr>
      </w:pPr>
    </w:p>
    <w:p w14:paraId="5E82E2AB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applying Expression &gt;</w:t>
      </w:r>
    </w:p>
    <w:p w14:paraId="5BE6A546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502150" cy="2235835"/>
            <wp:effectExtent l="9525" t="9525" r="14605" b="1016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02150" cy="22358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F1EAC4">
      <w:pPr>
        <w:rPr>
          <w:rFonts w:hint="default" w:ascii="Times New Roman" w:hAnsi="Times New Roman" w:cs="Times New Roman"/>
          <w:sz w:val="24"/>
          <w:szCs w:val="24"/>
        </w:rPr>
      </w:pPr>
    </w:p>
    <w:p w14:paraId="7231249B">
      <w:pPr>
        <w:rPr>
          <w:rFonts w:hint="default" w:ascii="Times New Roman" w:hAnsi="Times New Roman" w:cs="Times New Roman"/>
          <w:sz w:val="24"/>
          <w:szCs w:val="24"/>
        </w:rPr>
      </w:pPr>
    </w:p>
    <w:p w14:paraId="5CD785B4">
      <w:pPr>
        <w:rPr>
          <w:rFonts w:hint="default" w:ascii="Times New Roman" w:hAnsi="Times New Roman" w:cs="Times New Roman"/>
          <w:sz w:val="24"/>
          <w:szCs w:val="24"/>
        </w:rPr>
      </w:pPr>
    </w:p>
    <w:p w14:paraId="3EC17836">
      <w:pPr>
        <w:rPr>
          <w:rFonts w:hint="default" w:ascii="Times New Roman" w:hAnsi="Times New Roman" w:cs="Times New Roman"/>
          <w:sz w:val="24"/>
          <w:szCs w:val="24"/>
        </w:rPr>
      </w:pPr>
    </w:p>
    <w:p w14:paraId="70B86BD6">
      <w:pPr>
        <w:rPr>
          <w:rFonts w:hint="default" w:ascii="Times New Roman" w:hAnsi="Times New Roman" w:cs="Times New Roman"/>
          <w:sz w:val="24"/>
          <w:szCs w:val="24"/>
        </w:rPr>
      </w:pPr>
    </w:p>
    <w:p w14:paraId="77A32489">
      <w:pPr>
        <w:rPr>
          <w:rFonts w:hint="default" w:ascii="Times New Roman" w:hAnsi="Times New Roman" w:cs="Times New Roman"/>
          <w:sz w:val="24"/>
          <w:szCs w:val="24"/>
        </w:rPr>
      </w:pPr>
    </w:p>
    <w:p w14:paraId="41C59BD6">
      <w:pPr>
        <w:rPr>
          <w:rFonts w:hint="default" w:ascii="Times New Roman" w:hAnsi="Times New Roman" w:cs="Times New Roman"/>
          <w:sz w:val="24"/>
          <w:szCs w:val="24"/>
        </w:rPr>
      </w:pPr>
    </w:p>
    <w:p w14:paraId="677BDF37">
      <w:pPr>
        <w:rPr>
          <w:rFonts w:hint="default" w:ascii="Times New Roman" w:hAnsi="Times New Roman" w:cs="Times New Roman"/>
          <w:sz w:val="24"/>
          <w:szCs w:val="24"/>
        </w:rPr>
      </w:pPr>
    </w:p>
    <w:p w14:paraId="2C203ED1">
      <w:pPr>
        <w:rPr>
          <w:rFonts w:hint="default" w:ascii="Times New Roman" w:hAnsi="Times New Roman" w:cs="Times New Roman"/>
          <w:sz w:val="24"/>
          <w:szCs w:val="24"/>
        </w:rPr>
      </w:pPr>
    </w:p>
    <w:p w14:paraId="6520E9B8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Open features using an expression &gt; give expression as : adm0name = ‘India’ &gt; Click select features &gt;</w:t>
      </w:r>
    </w:p>
    <w:p w14:paraId="1ED74198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707255" cy="3188970"/>
            <wp:effectExtent l="9525" t="9525" r="22860" b="1714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07255" cy="31889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5B9F17">
      <w:pPr>
        <w:rPr>
          <w:rFonts w:hint="default" w:ascii="Times New Roman" w:hAnsi="Times New Roman" w:cs="Times New Roman"/>
          <w:sz w:val="24"/>
          <w:szCs w:val="24"/>
        </w:rPr>
      </w:pPr>
    </w:p>
    <w:p w14:paraId="18D9F8E5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applying Expression &gt;</w:t>
      </w:r>
    </w:p>
    <w:p w14:paraId="7A146CEF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883150" cy="2512695"/>
            <wp:effectExtent l="9525" t="9525" r="14605" b="2286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83150" cy="25126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C6216BF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7165776F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Open features using an expression &gt; give expression as : sov0name = ‘United States’ &gt; Click select features &gt;</w:t>
      </w:r>
    </w:p>
    <w:p w14:paraId="3F071A63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766945" cy="3229610"/>
            <wp:effectExtent l="9525" t="9525" r="24130" b="222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66945" cy="32296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6372BE">
      <w:pPr>
        <w:rPr>
          <w:rFonts w:hint="default" w:ascii="Times New Roman" w:hAnsi="Times New Roman" w:cs="Times New Roman"/>
          <w:sz w:val="24"/>
          <w:szCs w:val="24"/>
        </w:rPr>
      </w:pPr>
    </w:p>
    <w:p w14:paraId="11FAE5AF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1BC02F5B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23917989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022A4D08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04FA5CBE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08719B9F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applying Expression &gt;</w:t>
      </w:r>
    </w:p>
    <w:p w14:paraId="712F3F55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733290" cy="2378075"/>
            <wp:effectExtent l="9525" t="9525" r="12065" b="2032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33290" cy="23780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C55D09">
      <w:pPr>
        <w:rPr>
          <w:rFonts w:hint="default" w:ascii="Times New Roman" w:hAnsi="Times New Roman" w:cs="Times New Roman"/>
          <w:sz w:val="24"/>
          <w:szCs w:val="24"/>
        </w:rPr>
      </w:pPr>
    </w:p>
    <w:p w14:paraId="5687EF44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Open features using an expression &gt; give expression as : sov_a3 = ‘RUS’ &gt; Click select features &gt;</w:t>
      </w:r>
    </w:p>
    <w:p w14:paraId="3974762E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711700" cy="3342640"/>
            <wp:effectExtent l="9525" t="9525" r="18415" b="1587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11700" cy="3342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E3240F">
      <w:pPr>
        <w:rPr>
          <w:rFonts w:hint="default" w:ascii="Times New Roman" w:hAnsi="Times New Roman" w:cs="Times New Roman"/>
          <w:sz w:val="24"/>
          <w:szCs w:val="24"/>
        </w:rPr>
      </w:pPr>
    </w:p>
    <w:p w14:paraId="069CCE12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applying Expression &gt;</w:t>
      </w:r>
    </w:p>
    <w:p w14:paraId="5AB53B1E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942205" cy="2291080"/>
            <wp:effectExtent l="9525" t="9525" r="16510" b="1587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42205" cy="22910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D6C56D">
      <w:pPr>
        <w:rPr>
          <w:rFonts w:hint="default" w:ascii="Times New Roman" w:hAnsi="Times New Roman" w:cs="Times New Roman"/>
          <w:sz w:val="24"/>
          <w:szCs w:val="24"/>
        </w:rPr>
      </w:pPr>
    </w:p>
    <w:p w14:paraId="00D5A828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5ADA9189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59CA6C9E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614B0116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6AF3D2E9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1746612A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101C4A76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463DAE2C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18321347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50A2B12F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58858416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Open features using an expression &gt; give expression as : rank_max &lt; 8 &gt; Click select features &gt;</w:t>
      </w:r>
    </w:p>
    <w:p w14:paraId="42BBA703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367530" cy="3098800"/>
            <wp:effectExtent l="9525" t="9525" r="12065" b="1587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67530" cy="3098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C75D59">
      <w:pPr>
        <w:rPr>
          <w:rFonts w:hint="default" w:ascii="Times New Roman" w:hAnsi="Times New Roman" w:cs="Times New Roman"/>
          <w:sz w:val="24"/>
          <w:szCs w:val="24"/>
        </w:rPr>
      </w:pPr>
    </w:p>
    <w:p w14:paraId="3D0F614D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applying Expression &gt;</w:t>
      </w:r>
    </w:p>
    <w:p w14:paraId="70B957BA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735195" cy="2275840"/>
            <wp:effectExtent l="9525" t="9525" r="10160" b="1587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35195" cy="22758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E8F24C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5F5CB9E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T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errain Data</w:t>
      </w:r>
    </w:p>
    <w:p w14:paraId="03E13D29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Layer &gt; add Layer &gt; Add Raster Layer.. &gt;</w:t>
      </w:r>
    </w:p>
    <w:p w14:paraId="53EA6B45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970655" cy="908685"/>
            <wp:effectExtent l="9525" t="9525" r="12700" b="1143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70655" cy="9086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2DA271">
      <w:pPr>
        <w:rPr>
          <w:rFonts w:hint="default" w:ascii="Times New Roman" w:hAnsi="Times New Roman" w:cs="Times New Roman"/>
          <w:sz w:val="24"/>
          <w:szCs w:val="24"/>
        </w:rPr>
      </w:pPr>
    </w:p>
    <w:p w14:paraId="4277B168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Give Source from Pc :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/>
        </w:rPr>
        <w:t xml:space="preserve">"GMTED2010N10E060_300\10n060e_20101117_gmted_dsc300.tif"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&gt; Add &gt;</w:t>
      </w:r>
    </w:p>
    <w:p w14:paraId="15C0A572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132580" cy="3221990"/>
            <wp:effectExtent l="9525" t="9525" r="18415" b="146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32580" cy="32219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618CE8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Raster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Extraction &gt; Clip Raster by Extent &gt;</w:t>
      </w:r>
    </w:p>
    <w:p w14:paraId="65E6F8C2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528185" cy="1433195"/>
            <wp:effectExtent l="9525" t="9525" r="19050" b="203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28185" cy="14331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09DF930">
      <w:pPr>
        <w:rPr>
          <w:rFonts w:hint="default" w:ascii="Times New Roman" w:hAnsi="Times New Roman" w:cs="Times New Roman"/>
          <w:sz w:val="24"/>
          <w:szCs w:val="24"/>
        </w:rPr>
      </w:pPr>
    </w:p>
    <w:p w14:paraId="0E90B6C6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At Clipping extent select “Draw on Canvas” Option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Save to File(Permenent) &gt; Run &gt;</w:t>
      </w:r>
    </w:p>
    <w:p w14:paraId="2D46854C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699000" cy="3151505"/>
            <wp:effectExtent l="9525" t="9525" r="15875" b="2413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99000" cy="3151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A91D9B">
      <w:pPr>
        <w:rPr>
          <w:rFonts w:hint="default" w:ascii="Times New Roman" w:hAnsi="Times New Roman" w:cs="Times New Roman"/>
          <w:sz w:val="24"/>
          <w:szCs w:val="24"/>
        </w:rPr>
      </w:pPr>
    </w:p>
    <w:p w14:paraId="557A5F49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Output of Clipped Layer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&gt;</w:t>
      </w:r>
    </w:p>
    <w:p w14:paraId="1FD1FD25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610735" cy="2456815"/>
            <wp:effectExtent l="9525" t="9525" r="12700" b="177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10735" cy="24568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</w:t>
      </w:r>
    </w:p>
    <w:p w14:paraId="7DEB23B6">
      <w:pPr>
        <w:rPr>
          <w:rFonts w:hint="default" w:ascii="Times New Roman" w:hAnsi="Times New Roman" w:cs="Times New Roman"/>
          <w:sz w:val="24"/>
          <w:szCs w:val="24"/>
        </w:rPr>
      </w:pPr>
    </w:p>
    <w:p w14:paraId="13654F0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Raster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Extraction &gt; Contour.. &gt;</w:t>
      </w:r>
    </w:p>
    <w:p w14:paraId="74B221C2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487545" cy="1496060"/>
            <wp:effectExtent l="9525" t="9525" r="13970" b="184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87545" cy="14960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5931BA">
      <w:pPr>
        <w:rPr>
          <w:rFonts w:hint="default" w:ascii="Times New Roman" w:hAnsi="Times New Roman" w:cs="Times New Roman"/>
          <w:sz w:val="24"/>
          <w:szCs w:val="24"/>
        </w:rPr>
      </w:pPr>
    </w:p>
    <w:p w14:paraId="01524C18">
      <w:pPr>
        <w:rPr>
          <w:rFonts w:hint="default" w:ascii="Times New Roman" w:hAnsi="Times New Roman" w:cs="Times New Roman"/>
          <w:sz w:val="24"/>
          <w:szCs w:val="24"/>
        </w:rPr>
      </w:pPr>
    </w:p>
    <w:p w14:paraId="34EDC177">
      <w:pPr>
        <w:rPr>
          <w:rFonts w:hint="default" w:ascii="Times New Roman" w:hAnsi="Times New Roman" w:cs="Times New Roman"/>
          <w:sz w:val="24"/>
          <w:szCs w:val="24"/>
        </w:rPr>
      </w:pPr>
    </w:p>
    <w:p w14:paraId="570A5E93">
      <w:pPr>
        <w:rPr>
          <w:rFonts w:hint="default" w:ascii="Times New Roman" w:hAnsi="Times New Roman" w:cs="Times New Roman"/>
          <w:sz w:val="24"/>
          <w:szCs w:val="24"/>
        </w:rPr>
      </w:pPr>
    </w:p>
    <w:p w14:paraId="7D1FA926">
      <w:pPr>
        <w:rPr>
          <w:rFonts w:hint="default" w:ascii="Times New Roman" w:hAnsi="Times New Roman" w:cs="Times New Roman"/>
          <w:sz w:val="24"/>
          <w:szCs w:val="24"/>
        </w:rPr>
      </w:pPr>
    </w:p>
    <w:p w14:paraId="243A3F08">
      <w:pPr>
        <w:rPr>
          <w:rFonts w:hint="default" w:ascii="Times New Roman" w:hAnsi="Times New Roman" w:cs="Times New Roman"/>
          <w:sz w:val="24"/>
          <w:szCs w:val="24"/>
        </w:rPr>
      </w:pPr>
    </w:p>
    <w:p w14:paraId="0D3794D5">
      <w:pPr>
        <w:rPr>
          <w:rFonts w:hint="default" w:ascii="Times New Roman" w:hAnsi="Times New Roman" w:cs="Times New Roman"/>
          <w:sz w:val="24"/>
          <w:szCs w:val="24"/>
        </w:rPr>
      </w:pPr>
    </w:p>
    <w:p w14:paraId="7AED25F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Select Input Layer as Clipped Layer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Interval between contour lines:100.000000 &gt; Save to file &gt; Run &gt;</w:t>
      </w:r>
    </w:p>
    <w:p w14:paraId="3E79D810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243070" cy="3456305"/>
            <wp:effectExtent l="9525" t="9525" r="14605" b="2413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43070" cy="34563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D8CCAF">
      <w:pPr>
        <w:rPr>
          <w:rFonts w:hint="default" w:ascii="Times New Roman" w:hAnsi="Times New Roman" w:cs="Times New Roman"/>
          <w:sz w:val="24"/>
          <w:szCs w:val="24"/>
        </w:rPr>
      </w:pPr>
    </w:p>
    <w:p w14:paraId="7D441AF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Output after the Contour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&gt;</w:t>
      </w:r>
    </w:p>
    <w:p w14:paraId="4CF93FEB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686300" cy="249872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>
                    <a:blip r:embed="rId27"/>
                    <a:srcRect b="10364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4987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9B4775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Properties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Labels &gt; Value: ELEV &gt; Apply &gt;</w:t>
      </w:r>
    </w:p>
    <w:p w14:paraId="6210F982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857625" cy="3587115"/>
            <wp:effectExtent l="9525" t="9525" r="19050" b="1524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3587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FBF9B3">
      <w:pPr>
        <w:rPr>
          <w:rFonts w:hint="default" w:ascii="Times New Roman" w:hAnsi="Times New Roman" w:cs="Times New Roman"/>
          <w:sz w:val="24"/>
          <w:szCs w:val="24"/>
        </w:rPr>
      </w:pPr>
    </w:p>
    <w:p w14:paraId="2FAF54AB">
      <w:pPr>
        <w:rPr>
          <w:rFonts w:hint="default" w:ascii="Times New Roman" w:hAnsi="Times New Roman" w:cs="Times New Roman"/>
          <w:sz w:val="24"/>
          <w:szCs w:val="24"/>
        </w:rPr>
      </w:pPr>
    </w:p>
    <w:p w14:paraId="4031C4C1">
      <w:pPr>
        <w:rPr>
          <w:rFonts w:hint="default" w:ascii="Times New Roman" w:hAnsi="Times New Roman" w:cs="Times New Roman"/>
          <w:sz w:val="24"/>
          <w:szCs w:val="24"/>
        </w:rPr>
      </w:pPr>
    </w:p>
    <w:p w14:paraId="614A5E2E">
      <w:pPr>
        <w:rPr>
          <w:rFonts w:hint="default" w:ascii="Times New Roman" w:hAnsi="Times New Roman" w:cs="Times New Roman"/>
          <w:sz w:val="24"/>
          <w:szCs w:val="24"/>
        </w:rPr>
      </w:pPr>
    </w:p>
    <w:p w14:paraId="7572C56E">
      <w:pPr>
        <w:rPr>
          <w:rFonts w:hint="default" w:ascii="Times New Roman" w:hAnsi="Times New Roman" w:cs="Times New Roman"/>
          <w:sz w:val="24"/>
          <w:szCs w:val="24"/>
        </w:rPr>
      </w:pPr>
    </w:p>
    <w:p w14:paraId="15CA341E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Output after adding ELEV Label to Layer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&gt;</w:t>
      </w:r>
    </w:p>
    <w:p w14:paraId="4AE9F55D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687570" cy="2490470"/>
            <wp:effectExtent l="9525" t="9525" r="12065" b="146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687570" cy="2490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CD892D">
      <w:pPr>
        <w:rPr>
          <w:rFonts w:hint="default" w:ascii="Times New Roman" w:hAnsi="Times New Roman" w:cs="Times New Roman"/>
          <w:sz w:val="24"/>
          <w:szCs w:val="24"/>
        </w:rPr>
      </w:pPr>
    </w:p>
    <w:p w14:paraId="18024C4D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Open Attribute Table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&gt;</w:t>
      </w:r>
    </w:p>
    <w:p w14:paraId="6C3A286B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728845" cy="2726690"/>
            <wp:effectExtent l="9525" t="9525" r="16510" b="222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28845" cy="27266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55EB02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07666FC6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Open Attribute Table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click Highest Value at ELEV column &gt; Click on Search &gt; Output &gt;</w:t>
      </w:r>
    </w:p>
    <w:p w14:paraId="2571856B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949190" cy="2580005"/>
            <wp:effectExtent l="9525" t="9525" r="9525" b="165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49190" cy="25800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6473DCC">
      <w:pPr>
        <w:rPr>
          <w:rFonts w:hint="default" w:ascii="Times New Roman" w:hAnsi="Times New Roman" w:cs="Times New Roman"/>
          <w:sz w:val="24"/>
          <w:szCs w:val="24"/>
        </w:rPr>
      </w:pPr>
    </w:p>
    <w:p w14:paraId="27ED198A">
      <w:pPr>
        <w:rPr>
          <w:rFonts w:hint="default" w:ascii="Times New Roman" w:hAnsi="Times New Roman" w:cs="Times New Roman"/>
          <w:sz w:val="24"/>
          <w:szCs w:val="24"/>
        </w:rPr>
      </w:pPr>
    </w:p>
    <w:p w14:paraId="140A4D4C">
      <w:pPr>
        <w:rPr>
          <w:rFonts w:hint="default" w:ascii="Times New Roman" w:hAnsi="Times New Roman" w:cs="Times New Roman"/>
          <w:sz w:val="24"/>
          <w:szCs w:val="24"/>
        </w:rPr>
      </w:pPr>
    </w:p>
    <w:p w14:paraId="6CBAB4CB">
      <w:pPr>
        <w:rPr>
          <w:rFonts w:hint="default" w:ascii="Times New Roman" w:hAnsi="Times New Roman" w:cs="Times New Roman"/>
          <w:sz w:val="24"/>
          <w:szCs w:val="24"/>
        </w:rPr>
      </w:pPr>
    </w:p>
    <w:p w14:paraId="0F4AEDFC">
      <w:pPr>
        <w:rPr>
          <w:rFonts w:hint="default" w:ascii="Times New Roman" w:hAnsi="Times New Roman" w:cs="Times New Roman"/>
          <w:sz w:val="24"/>
          <w:szCs w:val="24"/>
        </w:rPr>
      </w:pPr>
    </w:p>
    <w:p w14:paraId="149CD7B6">
      <w:pPr>
        <w:rPr>
          <w:rFonts w:hint="default" w:ascii="Times New Roman" w:hAnsi="Times New Roman" w:cs="Times New Roman"/>
          <w:sz w:val="24"/>
          <w:szCs w:val="24"/>
        </w:rPr>
      </w:pPr>
    </w:p>
    <w:p w14:paraId="414FA4B9">
      <w:pPr>
        <w:rPr>
          <w:rFonts w:hint="default" w:ascii="Times New Roman" w:hAnsi="Times New Roman" w:cs="Times New Roman"/>
          <w:sz w:val="24"/>
          <w:szCs w:val="24"/>
        </w:rPr>
      </w:pPr>
    </w:p>
    <w:p w14:paraId="6569348A">
      <w:pPr>
        <w:rPr>
          <w:rFonts w:hint="default" w:ascii="Times New Roman" w:hAnsi="Times New Roman" w:cs="Times New Roman"/>
          <w:sz w:val="24"/>
          <w:szCs w:val="24"/>
        </w:rPr>
      </w:pPr>
    </w:p>
    <w:p w14:paraId="50BDA75F">
      <w:pPr>
        <w:rPr>
          <w:rFonts w:hint="default" w:ascii="Times New Roman" w:hAnsi="Times New Roman" w:cs="Times New Roman"/>
          <w:sz w:val="24"/>
          <w:szCs w:val="24"/>
        </w:rPr>
      </w:pPr>
    </w:p>
    <w:p w14:paraId="7499764B">
      <w:pPr>
        <w:rPr>
          <w:rFonts w:hint="default" w:ascii="Times New Roman" w:hAnsi="Times New Roman" w:cs="Times New Roman"/>
          <w:sz w:val="24"/>
          <w:szCs w:val="24"/>
        </w:rPr>
      </w:pPr>
    </w:p>
    <w:p w14:paraId="1BA272D4">
      <w:pPr>
        <w:rPr>
          <w:rFonts w:hint="default" w:ascii="Times New Roman" w:hAnsi="Times New Roman" w:cs="Times New Roman"/>
          <w:sz w:val="24"/>
          <w:szCs w:val="24"/>
        </w:rPr>
      </w:pPr>
    </w:p>
    <w:p w14:paraId="3FCACDFD">
      <w:pPr>
        <w:rPr>
          <w:rFonts w:hint="default" w:ascii="Times New Roman" w:hAnsi="Times New Roman" w:cs="Times New Roman"/>
          <w:sz w:val="24"/>
          <w:szCs w:val="24"/>
        </w:rPr>
      </w:pPr>
    </w:p>
    <w:p w14:paraId="5DD78898">
      <w:pPr>
        <w:rPr>
          <w:rFonts w:hint="default" w:ascii="Times New Roman" w:hAnsi="Times New Roman" w:cs="Times New Roman"/>
          <w:sz w:val="24"/>
          <w:szCs w:val="24"/>
        </w:rPr>
      </w:pPr>
    </w:p>
    <w:p w14:paraId="434AAFF7">
      <w:pPr>
        <w:rPr>
          <w:rFonts w:hint="default" w:ascii="Times New Roman" w:hAnsi="Times New Roman" w:cs="Times New Roman"/>
          <w:sz w:val="24"/>
          <w:szCs w:val="24"/>
        </w:rPr>
      </w:pPr>
    </w:p>
    <w:p w14:paraId="699E8FC5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Hillshade Analysis :</w:t>
      </w:r>
    </w:p>
    <w:p w14:paraId="1A993CA5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Raster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Analysis &gt; Hillshade &gt;</w:t>
      </w:r>
    </w:p>
    <w:p w14:paraId="256F2829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488815" cy="1465580"/>
            <wp:effectExtent l="9525" t="9525" r="12700" b="1841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88815" cy="14655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6ADCA2">
      <w:pPr>
        <w:rPr>
          <w:rFonts w:hint="default" w:ascii="Times New Roman" w:hAnsi="Times New Roman" w:cs="Times New Roman"/>
          <w:sz w:val="24"/>
          <w:szCs w:val="24"/>
        </w:rPr>
      </w:pPr>
      <w:bookmarkStart w:id="0" w:name="_GoBack"/>
      <w:bookmarkEnd w:id="0"/>
    </w:p>
    <w:p w14:paraId="5F0401A7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Select Input Layer as Clipped layer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Go with default values &gt; Run &gt;</w:t>
      </w:r>
    </w:p>
    <w:p w14:paraId="1BE07050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983355" cy="3245485"/>
            <wp:effectExtent l="9525" t="9525" r="15240" b="2159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32454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0BF118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</w:p>
    <w:p w14:paraId="6DA2FCFE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Output Of Hillshade analysis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&gt;</w:t>
      </w:r>
    </w:p>
    <w:p w14:paraId="60F686C9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687570" cy="2490470"/>
            <wp:effectExtent l="9525" t="9525" r="12065" b="1460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687570" cy="2490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pgSz w:w="12240" w:h="20103"/>
      <w:pgMar w:top="1100" w:right="1519" w:bottom="1100" w:left="1519" w:header="720" w:footer="720" w:gutter="0"/>
      <w:pgBorders>
        <w:top w:val="single" w:color="auto" w:sz="4" w:space="1"/>
        <w:left w:val="single" w:color="auto" w:sz="4" w:space="4"/>
        <w:bottom w:val="single" w:color="auto" w:sz="4" w:space="1"/>
        <w:right w:val="single" w:color="auto" w:sz="4" w:space="4"/>
      </w:pgBorders>
      <w:cols w:space="0" w:num="1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E71382">
    <w:pPr>
      <w:pStyle w:val="40"/>
      <w:jc w:val="right"/>
      <w:rPr>
        <w:rFonts w:hint="default" w:ascii="Times New Roman" w:hAnsi="Times New Roman" w:cs="Times New Roman"/>
        <w:sz w:val="24"/>
        <w:szCs w:val="24"/>
        <w:lang w:val="en-US"/>
      </w:rPr>
    </w:pPr>
    <w:r>
      <w:rPr>
        <w:rFonts w:hint="default" w:ascii="Times New Roman" w:hAnsi="Times New Roman" w:cs="Times New Roman"/>
        <w:sz w:val="24"/>
        <w:szCs w:val="24"/>
        <w:lang w:val="en-US"/>
      </w:rPr>
      <w:t>ROLL NO.60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82"/>
      <w:lvlText w:val="%1."/>
      <w:lvlJc w:val="left"/>
      <w:pPr>
        <w:tabs>
          <w:tab w:val="left" w:pos="2040"/>
        </w:tabs>
        <w:ind w:left="2040" w:leftChars="800" w:hanging="360" w:hangingChars="20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81"/>
      <w:lvlText w:val="%1."/>
      <w:lvlJc w:val="left"/>
      <w:pPr>
        <w:tabs>
          <w:tab w:val="left" w:pos="1620"/>
        </w:tabs>
        <w:ind w:left="1620" w:leftChars="600" w:hanging="360" w:hangingChars="20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80"/>
      <w:lvlText w:val="%1."/>
      <w:lvlJc w:val="left"/>
      <w:pPr>
        <w:tabs>
          <w:tab w:val="left" w:pos="1200"/>
        </w:tabs>
        <w:ind w:left="1200" w:leftChars="400" w:hanging="360" w:hangingChars="200"/>
      </w:pPr>
    </w:lvl>
  </w:abstractNum>
  <w:abstractNum w:abstractNumId="3">
    <w:nsid w:val="FFFFFF7F"/>
    <w:multiLevelType w:val="singleLevel"/>
    <w:tmpl w:val="FFFFFF7F"/>
    <w:lvl w:ilvl="0" w:tentative="0">
      <w:start w:val="1"/>
      <w:numFmt w:val="decimal"/>
      <w:pStyle w:val="79"/>
      <w:lvlText w:val="%1."/>
      <w:lvlJc w:val="left"/>
      <w:pPr>
        <w:tabs>
          <w:tab w:val="left" w:pos="780"/>
        </w:tabs>
        <w:ind w:left="780" w:leftChars="200" w:hanging="360" w:hangingChars="200"/>
      </w:pPr>
    </w:lvl>
  </w:abstractNum>
  <w:abstractNum w:abstractNumId="4">
    <w:nsid w:val="FFFFFF80"/>
    <w:multiLevelType w:val="singleLevel"/>
    <w:tmpl w:val="FFFFFF80"/>
    <w:lvl w:ilvl="0" w:tentative="0">
      <w:start w:val="1"/>
      <w:numFmt w:val="bullet"/>
      <w:pStyle w:val="72"/>
      <w:lvlText w:val=""/>
      <w:lvlJc w:val="left"/>
      <w:pPr>
        <w:tabs>
          <w:tab w:val="left" w:pos="2040"/>
        </w:tabs>
        <w:ind w:left="2040" w:leftChars="800" w:hanging="360" w:hangingChars="200"/>
      </w:pPr>
      <w:rPr>
        <w:rFonts w:hint="default" w:ascii="Wingdings" w:hAnsi="Wingdings"/>
      </w:rPr>
    </w:lvl>
  </w:abstractNum>
  <w:abstractNum w:abstractNumId="5">
    <w:nsid w:val="FFFFFF81"/>
    <w:multiLevelType w:val="singleLevel"/>
    <w:tmpl w:val="FFFFFF81"/>
    <w:lvl w:ilvl="0" w:tentative="0">
      <w:start w:val="1"/>
      <w:numFmt w:val="bullet"/>
      <w:pStyle w:val="71"/>
      <w:lvlText w:val=""/>
      <w:lvlJc w:val="left"/>
      <w:pPr>
        <w:tabs>
          <w:tab w:val="left" w:pos="1620"/>
        </w:tabs>
        <w:ind w:left="1620" w:leftChars="600" w:hanging="360" w:hangingChars="200"/>
      </w:pPr>
      <w:rPr>
        <w:rFonts w:hint="default" w:ascii="Wingdings" w:hAnsi="Wingdings"/>
      </w:rPr>
    </w:lvl>
  </w:abstractNum>
  <w:abstractNum w:abstractNumId="6">
    <w:nsid w:val="FFFFFF82"/>
    <w:multiLevelType w:val="singleLevel"/>
    <w:tmpl w:val="FFFFFF82"/>
    <w:lvl w:ilvl="0" w:tentative="0">
      <w:start w:val="1"/>
      <w:numFmt w:val="bullet"/>
      <w:pStyle w:val="70"/>
      <w:lvlText w:val=""/>
      <w:lvlJc w:val="left"/>
      <w:pPr>
        <w:tabs>
          <w:tab w:val="left" w:pos="1200"/>
        </w:tabs>
        <w:ind w:left="1200" w:leftChars="400" w:hanging="360" w:hangingChars="200"/>
      </w:pPr>
      <w:rPr>
        <w:rFonts w:hint="default" w:ascii="Wingdings" w:hAnsi="Wingdings"/>
      </w:rPr>
    </w:lvl>
  </w:abstractNum>
  <w:abstractNum w:abstractNumId="7">
    <w:nsid w:val="FFFFFF83"/>
    <w:multiLevelType w:val="singleLevel"/>
    <w:tmpl w:val="FFFFFF83"/>
    <w:lvl w:ilvl="0" w:tentative="0">
      <w:start w:val="1"/>
      <w:numFmt w:val="bullet"/>
      <w:pStyle w:val="69"/>
      <w:lvlText w:val=""/>
      <w:lvlJc w:val="left"/>
      <w:pPr>
        <w:tabs>
          <w:tab w:val="left" w:pos="780"/>
        </w:tabs>
        <w:ind w:left="780" w:leftChars="200" w:hanging="360" w:hangingChars="200"/>
      </w:pPr>
      <w:rPr>
        <w:rFonts w:hint="default" w:ascii="Wingdings" w:hAnsi="Wingdings"/>
      </w:rPr>
    </w:lvl>
  </w:abstractNum>
  <w:abstractNum w:abstractNumId="8">
    <w:nsid w:val="FFFFFF88"/>
    <w:multiLevelType w:val="singleLevel"/>
    <w:tmpl w:val="FFFFFF88"/>
    <w:lvl w:ilvl="0" w:tentative="0">
      <w:start w:val="1"/>
      <w:numFmt w:val="decimal"/>
      <w:pStyle w:val="78"/>
      <w:lvlText w:val="%1."/>
      <w:lvlJc w:val="left"/>
      <w:pPr>
        <w:tabs>
          <w:tab w:val="left" w:pos="360"/>
        </w:tabs>
        <w:ind w:left="360" w:hanging="360" w:hangingChars="200"/>
      </w:pPr>
    </w:lvl>
  </w:abstractNum>
  <w:abstractNum w:abstractNumId="9">
    <w:nsid w:val="FFFFFF89"/>
    <w:multiLevelType w:val="singleLevel"/>
    <w:tmpl w:val="FFFFFF89"/>
    <w:lvl w:ilvl="0" w:tentative="0">
      <w:start w:val="1"/>
      <w:numFmt w:val="bullet"/>
      <w:pStyle w:val="68"/>
      <w:lvlText w:val=""/>
      <w:lvlJc w:val="left"/>
      <w:pPr>
        <w:tabs>
          <w:tab w:val="left" w:pos="360"/>
        </w:tabs>
        <w:ind w:left="360" w:hanging="360" w:hangingChars="200"/>
      </w:pPr>
      <w:rPr>
        <w:rFonts w:hint="default" w:ascii="Wingdings" w:hAnsi="Wingdings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isplayBackgroundShape w:val="1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720"/>
  <w:hyphenationZone w:val="360"/>
  <w:drawingGridVerticalSpacing w:val="156"/>
  <w:displayHorizontalDrawingGridEvery w:val="0"/>
  <w:displayVerticalDrawingGridEvery w:val="2"/>
  <w:characterSpacingControl w:val="doNotCompress"/>
  <w:compat>
    <w:spaceForUL/>
    <w:balanceSingleByteDoubleByteWidth/>
    <w:doNotLeaveBackslashAlone/>
    <w:ulTrailSpace/>
    <w:doNotExpandShiftReturn/>
    <w:footnoteLayoutLikeWW8/>
    <w:forgetLastTabAlignment/>
    <w:adjustLineHeightInTable/>
    <w:layoutRawTableWidth/>
    <w:layoutTableRowsApart/>
    <w:doNotBreakWrappedTables/>
    <w:doNotSnapToGridInCell/>
    <w:selectFldWithFirstOrLastChar/>
    <w:doNotWrapTextWithPunct/>
    <w:doNotUseEastAsianBreakRules/>
    <w:useWord2002TableStyleRu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075E10"/>
    <w:rsid w:val="00050A31"/>
    <w:rsid w:val="000716D2"/>
    <w:rsid w:val="00071AAB"/>
    <w:rsid w:val="000B76C4"/>
    <w:rsid w:val="000C5610"/>
    <w:rsid w:val="000E6552"/>
    <w:rsid w:val="000F3A4F"/>
    <w:rsid w:val="000F59AC"/>
    <w:rsid w:val="001364FE"/>
    <w:rsid w:val="001368DD"/>
    <w:rsid w:val="00147DB3"/>
    <w:rsid w:val="001518A5"/>
    <w:rsid w:val="00170095"/>
    <w:rsid w:val="00170E4F"/>
    <w:rsid w:val="001743F4"/>
    <w:rsid w:val="00187C33"/>
    <w:rsid w:val="001936B7"/>
    <w:rsid w:val="00196AB1"/>
    <w:rsid w:val="00201333"/>
    <w:rsid w:val="00210FA7"/>
    <w:rsid w:val="00216417"/>
    <w:rsid w:val="0026631D"/>
    <w:rsid w:val="002C2F53"/>
    <w:rsid w:val="0033518C"/>
    <w:rsid w:val="003437C2"/>
    <w:rsid w:val="00377186"/>
    <w:rsid w:val="003A1C03"/>
    <w:rsid w:val="00414627"/>
    <w:rsid w:val="00425D63"/>
    <w:rsid w:val="004643D8"/>
    <w:rsid w:val="00497C24"/>
    <w:rsid w:val="004C7BA5"/>
    <w:rsid w:val="004E7628"/>
    <w:rsid w:val="004F48F2"/>
    <w:rsid w:val="005149B1"/>
    <w:rsid w:val="005647F2"/>
    <w:rsid w:val="005662D1"/>
    <w:rsid w:val="00573A09"/>
    <w:rsid w:val="005A4526"/>
    <w:rsid w:val="005C1B16"/>
    <w:rsid w:val="005E53D0"/>
    <w:rsid w:val="006002EB"/>
    <w:rsid w:val="006128EF"/>
    <w:rsid w:val="006264B4"/>
    <w:rsid w:val="00643033"/>
    <w:rsid w:val="00644CC3"/>
    <w:rsid w:val="00661468"/>
    <w:rsid w:val="006649F0"/>
    <w:rsid w:val="0067245D"/>
    <w:rsid w:val="0068470E"/>
    <w:rsid w:val="00695DCD"/>
    <w:rsid w:val="006A05CC"/>
    <w:rsid w:val="006A35A7"/>
    <w:rsid w:val="007152D7"/>
    <w:rsid w:val="00746C14"/>
    <w:rsid w:val="007C2C59"/>
    <w:rsid w:val="00801F23"/>
    <w:rsid w:val="00837632"/>
    <w:rsid w:val="0085640F"/>
    <w:rsid w:val="008567AA"/>
    <w:rsid w:val="00892712"/>
    <w:rsid w:val="008A680A"/>
    <w:rsid w:val="008B0BB0"/>
    <w:rsid w:val="008E6C4B"/>
    <w:rsid w:val="008F18C0"/>
    <w:rsid w:val="00907648"/>
    <w:rsid w:val="00930FDE"/>
    <w:rsid w:val="00984C93"/>
    <w:rsid w:val="00987CE1"/>
    <w:rsid w:val="0099405C"/>
    <w:rsid w:val="009C600F"/>
    <w:rsid w:val="009D3723"/>
    <w:rsid w:val="009E04F2"/>
    <w:rsid w:val="00A03B7B"/>
    <w:rsid w:val="00A200C9"/>
    <w:rsid w:val="00A250D5"/>
    <w:rsid w:val="00A32F56"/>
    <w:rsid w:val="00A36028"/>
    <w:rsid w:val="00A91424"/>
    <w:rsid w:val="00AA2C77"/>
    <w:rsid w:val="00AC3FB9"/>
    <w:rsid w:val="00AC702A"/>
    <w:rsid w:val="00AD226F"/>
    <w:rsid w:val="00B13A52"/>
    <w:rsid w:val="00B24CF4"/>
    <w:rsid w:val="00B26993"/>
    <w:rsid w:val="00B4570C"/>
    <w:rsid w:val="00B5208C"/>
    <w:rsid w:val="00B74876"/>
    <w:rsid w:val="00BB7C2B"/>
    <w:rsid w:val="00BC1664"/>
    <w:rsid w:val="00BC2546"/>
    <w:rsid w:val="00C05085"/>
    <w:rsid w:val="00C1593D"/>
    <w:rsid w:val="00C56C7E"/>
    <w:rsid w:val="00C776A4"/>
    <w:rsid w:val="00CA2C6C"/>
    <w:rsid w:val="00CC0600"/>
    <w:rsid w:val="00CC78AC"/>
    <w:rsid w:val="00CF7953"/>
    <w:rsid w:val="00D07232"/>
    <w:rsid w:val="00D10245"/>
    <w:rsid w:val="00D21BDD"/>
    <w:rsid w:val="00D65F07"/>
    <w:rsid w:val="00D92BB7"/>
    <w:rsid w:val="00DC76D2"/>
    <w:rsid w:val="00DD30ED"/>
    <w:rsid w:val="00E64C21"/>
    <w:rsid w:val="00EC24C6"/>
    <w:rsid w:val="00EF2933"/>
    <w:rsid w:val="00F05146"/>
    <w:rsid w:val="00F1115D"/>
    <w:rsid w:val="00F3513C"/>
    <w:rsid w:val="00F465C5"/>
    <w:rsid w:val="00F5180D"/>
    <w:rsid w:val="00F51B21"/>
    <w:rsid w:val="00F51D87"/>
    <w:rsid w:val="00F8455C"/>
    <w:rsid w:val="082F7D82"/>
    <w:rsid w:val="084A791A"/>
    <w:rsid w:val="0A714E10"/>
    <w:rsid w:val="0AEE49C5"/>
    <w:rsid w:val="156E2B63"/>
    <w:rsid w:val="1A5C26E5"/>
    <w:rsid w:val="203B04ED"/>
    <w:rsid w:val="24B97C3C"/>
    <w:rsid w:val="29682AB9"/>
    <w:rsid w:val="2C622962"/>
    <w:rsid w:val="362A5E72"/>
    <w:rsid w:val="3D24686C"/>
    <w:rsid w:val="40A43FE1"/>
    <w:rsid w:val="40A46B0B"/>
    <w:rsid w:val="40A5279C"/>
    <w:rsid w:val="42FB311A"/>
    <w:rsid w:val="439C65F2"/>
    <w:rsid w:val="43B822A5"/>
    <w:rsid w:val="4401219E"/>
    <w:rsid w:val="4CCA55D1"/>
    <w:rsid w:val="521057AD"/>
    <w:rsid w:val="526E1F1D"/>
    <w:rsid w:val="563B63C7"/>
    <w:rsid w:val="5A3257A7"/>
    <w:rsid w:val="5C8F0A7C"/>
    <w:rsid w:val="5EB158DE"/>
    <w:rsid w:val="60BF18C7"/>
    <w:rsid w:val="679D467D"/>
    <w:rsid w:val="68831FC6"/>
    <w:rsid w:val="69AE3A7E"/>
    <w:rsid w:val="6F075E10"/>
    <w:rsid w:val="71E06E2B"/>
    <w:rsid w:val="7DF11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qFormat="1" w:unhideWhenUsed="0" w:uiPriority="0" w:semiHidden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qFormat="1" w:unhideWhenUsed="0" w:uiPriority="0" w:semiHidden="0" w:name="HTML Acronym"/>
    <w:lsdException w:qFormat="1"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qFormat="1"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qFormat="1" w:unhideWhenUsed="0" w:uiPriority="0" w:name="Normal Table"/>
    <w:lsdException w:qFormat="1" w:unhideWhenUsed="0" w:uiPriority="0" w:semiHidden="0" w:name="annotation subject"/>
    <w:lsdException w:qFormat="1" w:unhideWhenUsed="0" w:uiPriority="0" w:semiHidden="0" w:name="Table Simple 1"/>
    <w:lsdException w:qFormat="1" w:unhideWhenUsed="0" w:uiPriority="0" w:semiHidden="0" w:name="Table Simple 2"/>
    <w:lsdException w:qFormat="1" w:unhideWhenUsed="0" w:uiPriority="0" w:semiHidden="0" w:name="Table Simple 3"/>
    <w:lsdException w:qFormat="1" w:unhideWhenUsed="0" w:uiPriority="0" w:semiHidden="0" w:name="Table Classic 1"/>
    <w:lsdException w:qFormat="1" w:unhideWhenUsed="0" w:uiPriority="0" w:semiHidden="0" w:name="Table Classic 2"/>
    <w:lsdException w:qFormat="1" w:unhideWhenUsed="0" w:uiPriority="0" w:semiHidden="0" w:name="Table Classic 3"/>
    <w:lsdException w:qFormat="1" w:unhideWhenUsed="0" w:uiPriority="0" w:semiHidden="0" w:name="Table Classic 4"/>
    <w:lsdException w:qFormat="1" w:unhideWhenUsed="0" w:uiPriority="0" w:semiHidden="0" w:name="Table Colorful 1"/>
    <w:lsdException w:qFormat="1" w:unhideWhenUsed="0" w:uiPriority="0" w:semiHidden="0" w:name="Table Colorful 2"/>
    <w:lsdException w:qFormat="1" w:unhideWhenUsed="0" w:uiPriority="0" w:semiHidden="0" w:name="Table Colorful 3"/>
    <w:lsdException w:qFormat="1" w:unhideWhenUsed="0" w:uiPriority="0" w:semiHidden="0" w:name="Table Columns 1"/>
    <w:lsdException w:qFormat="1" w:unhideWhenUsed="0" w:uiPriority="0" w:semiHidden="0" w:name="Table Columns 2"/>
    <w:lsdException w:qFormat="1" w:unhideWhenUsed="0" w:uiPriority="0" w:semiHidden="0" w:name="Table Columns 3"/>
    <w:lsdException w:qFormat="1" w:unhideWhenUsed="0" w:uiPriority="0" w:semiHidden="0" w:name="Table Columns 4"/>
    <w:lsdException w:qFormat="1" w:unhideWhenUsed="0" w:uiPriority="0" w:semiHidden="0" w:name="Table Columns 5"/>
    <w:lsdException w:qFormat="1" w:unhideWhenUsed="0" w:uiPriority="0" w:semiHidden="0" w:name="Table Grid 1"/>
    <w:lsdException w:qFormat="1" w:unhideWhenUsed="0" w:uiPriority="0" w:semiHidden="0" w:name="Table Grid 2"/>
    <w:lsdException w:qFormat="1" w:unhideWhenUsed="0" w:uiPriority="0" w:semiHidden="0" w:name="Table Grid 3"/>
    <w:lsdException w:qFormat="1" w:unhideWhenUsed="0" w:uiPriority="0" w:semiHidden="0" w:name="Table Grid 4"/>
    <w:lsdException w:qFormat="1" w:unhideWhenUsed="0" w:uiPriority="0" w:semiHidden="0" w:name="Table Grid 5"/>
    <w:lsdException w:qFormat="1" w:unhideWhenUsed="0" w:uiPriority="0" w:semiHidden="0" w:name="Table Grid 6"/>
    <w:lsdException w:qFormat="1" w:unhideWhenUsed="0" w:uiPriority="0" w:semiHidden="0" w:name="Table Grid 7"/>
    <w:lsdException w:qFormat="1" w:unhideWhenUsed="0" w:uiPriority="0" w:semiHidden="0" w:name="Table Grid 8"/>
    <w:lsdException w:qFormat="1" w:unhideWhenUsed="0" w:uiPriority="0" w:semiHidden="0" w:name="Table List 1"/>
    <w:lsdException w:qFormat="1" w:unhideWhenUsed="0" w:uiPriority="0" w:semiHidden="0" w:name="Table List 2"/>
    <w:lsdException w:qFormat="1" w:unhideWhenUsed="0" w:uiPriority="0" w:semiHidden="0" w:name="Table List 3"/>
    <w:lsdException w:qFormat="1" w:unhideWhenUsed="0" w:uiPriority="0" w:semiHidden="0" w:name="Table List 4"/>
    <w:lsdException w:qFormat="1" w:unhideWhenUsed="0" w:uiPriority="0" w:semiHidden="0" w:name="Table List 5"/>
    <w:lsdException w:qFormat="1" w:unhideWhenUsed="0" w:uiPriority="0" w:semiHidden="0" w:name="Table List 6"/>
    <w:lsdException w:qFormat="1" w:unhideWhenUsed="0" w:uiPriority="0" w:semiHidden="0" w:name="Table List 7"/>
    <w:lsdException w:qFormat="1" w:unhideWhenUsed="0" w:uiPriority="0" w:semiHidden="0" w:name="Table List 8"/>
    <w:lsdException w:qFormat="1" w:unhideWhenUsed="0" w:uiPriority="0" w:semiHidden="0" w:name="Table 3D effects 1"/>
    <w:lsdException w:qFormat="1" w:unhideWhenUsed="0" w:uiPriority="0" w:semiHidden="0" w:name="Table 3D effects 2"/>
    <w:lsdException w:qFormat="1" w:unhideWhenUsed="0" w:uiPriority="0" w:semiHidden="0" w:name="Table 3D effects 3"/>
    <w:lsdException w:qFormat="1" w:unhideWhenUsed="0" w:uiPriority="0" w:semiHidden="0" w:name="Table Contemporary"/>
    <w:lsdException w:qFormat="1" w:unhideWhenUsed="0" w:uiPriority="0" w:semiHidden="0" w:name="Table Elegant"/>
    <w:lsdException w:qFormat="1" w:unhideWhenUsed="0" w:uiPriority="0" w:semiHidden="0" w:name="Table Professional"/>
    <w:lsdException w:qFormat="1" w:unhideWhenUsed="0" w:uiPriority="0" w:semiHidden="0" w:name="Table Subtle 1"/>
    <w:lsdException w:qFormat="1" w:unhideWhenUsed="0" w:uiPriority="0" w:semiHidden="0" w:name="Table Subtle 2"/>
    <w:lsdException w:qFormat="1" w:unhideWhenUsed="0" w:uiPriority="0" w:semiHidden="0" w:name="Table Web 1"/>
    <w:lsdException w:qFormat="1" w:unhideWhenUsed="0" w:uiPriority="0" w:semiHidden="0" w:name="Table Web 2"/>
    <w:lsdException w:qFormat="1"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qFormat="1" w:unhideWhenUsed="0" w:uiPriority="0" w:semiHidden="0" w:name="Table Theme"/>
    <w:lsdException w:qFormat="1" w:unhideWhenUsed="0" w:uiPriority="60" w:semiHidden="0" w:name="Light Shading"/>
    <w:lsdException w:qFormat="1"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b/>
      <w:bCs/>
      <w:sz w:val="32"/>
      <w:szCs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b/>
      <w:bCs/>
      <w:sz w:val="24"/>
      <w:szCs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7"/>
    </w:pPr>
    <w:rPr>
      <w:sz w:val="24"/>
      <w:szCs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8"/>
    </w:pPr>
    <w:rPr>
      <w:szCs w:val="21"/>
    </w:rPr>
  </w:style>
  <w:style w:type="character" w:default="1" w:styleId="11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Balloon Text"/>
    <w:basedOn w:val="1"/>
    <w:qFormat/>
    <w:uiPriority w:val="0"/>
    <w:rPr>
      <w:sz w:val="16"/>
      <w:szCs w:val="16"/>
    </w:rPr>
  </w:style>
  <w:style w:type="paragraph" w:styleId="14">
    <w:name w:val="Block Text"/>
    <w:basedOn w:val="1"/>
    <w:qFormat/>
    <w:uiPriority w:val="0"/>
    <w:pPr>
      <w:spacing w:after="120"/>
      <w:ind w:left="1440" w:leftChars="700" w:right="1440" w:rightChars="700"/>
    </w:pPr>
  </w:style>
  <w:style w:type="paragraph" w:styleId="15">
    <w:name w:val="Body Text"/>
    <w:basedOn w:val="1"/>
    <w:qFormat/>
    <w:uiPriority w:val="0"/>
    <w:pPr>
      <w:spacing w:after="120"/>
    </w:pPr>
  </w:style>
  <w:style w:type="paragraph" w:styleId="16">
    <w:name w:val="Body Text 2"/>
    <w:basedOn w:val="1"/>
    <w:qFormat/>
    <w:uiPriority w:val="0"/>
    <w:pPr>
      <w:spacing w:after="120" w:line="480" w:lineRule="auto"/>
    </w:pPr>
  </w:style>
  <w:style w:type="paragraph" w:styleId="17">
    <w:name w:val="Body Text 3"/>
    <w:basedOn w:val="1"/>
    <w:qFormat/>
    <w:uiPriority w:val="0"/>
    <w:pPr>
      <w:spacing w:after="120"/>
    </w:pPr>
    <w:rPr>
      <w:sz w:val="16"/>
      <w:szCs w:val="16"/>
    </w:rPr>
  </w:style>
  <w:style w:type="paragraph" w:styleId="18">
    <w:name w:val="Body Text First Indent"/>
    <w:basedOn w:val="15"/>
    <w:qFormat/>
    <w:uiPriority w:val="0"/>
    <w:pPr>
      <w:ind w:firstLine="420" w:firstLineChars="100"/>
    </w:pPr>
  </w:style>
  <w:style w:type="paragraph" w:styleId="19">
    <w:name w:val="Body Text Indent"/>
    <w:basedOn w:val="1"/>
    <w:qFormat/>
    <w:uiPriority w:val="0"/>
    <w:pPr>
      <w:spacing w:after="120"/>
      <w:ind w:left="420" w:leftChars="200"/>
    </w:pPr>
  </w:style>
  <w:style w:type="paragraph" w:styleId="20">
    <w:name w:val="Body Text First Indent 2"/>
    <w:basedOn w:val="19"/>
    <w:qFormat/>
    <w:uiPriority w:val="0"/>
    <w:pPr>
      <w:ind w:firstLine="420" w:firstLineChars="200"/>
    </w:pPr>
  </w:style>
  <w:style w:type="paragraph" w:styleId="21">
    <w:name w:val="Body Text Indent 2"/>
    <w:basedOn w:val="1"/>
    <w:qFormat/>
    <w:uiPriority w:val="0"/>
    <w:pPr>
      <w:spacing w:after="120" w:line="480" w:lineRule="auto"/>
      <w:ind w:left="420" w:leftChars="200"/>
    </w:pPr>
  </w:style>
  <w:style w:type="paragraph" w:styleId="22">
    <w:name w:val="Body Text Indent 3"/>
    <w:basedOn w:val="1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23">
    <w:name w:val="caption"/>
    <w:basedOn w:val="1"/>
    <w:next w:val="1"/>
    <w:semiHidden/>
    <w:unhideWhenUsed/>
    <w:qFormat/>
    <w:uiPriority w:val="0"/>
    <w:rPr>
      <w:rFonts w:ascii="Arial" w:hAnsi="Arial" w:eastAsia="黑体" w:cs="Arial"/>
      <w:sz w:val="20"/>
    </w:rPr>
  </w:style>
  <w:style w:type="paragraph" w:styleId="24">
    <w:name w:val="Closing"/>
    <w:basedOn w:val="1"/>
    <w:qFormat/>
    <w:uiPriority w:val="0"/>
    <w:pPr>
      <w:ind w:left="100" w:leftChars="2100"/>
    </w:pPr>
  </w:style>
  <w:style w:type="character" w:styleId="25">
    <w:name w:val="annotation reference"/>
    <w:basedOn w:val="11"/>
    <w:qFormat/>
    <w:uiPriority w:val="0"/>
    <w:rPr>
      <w:sz w:val="21"/>
      <w:szCs w:val="21"/>
    </w:rPr>
  </w:style>
  <w:style w:type="paragraph" w:styleId="26">
    <w:name w:val="annotation text"/>
    <w:basedOn w:val="1"/>
    <w:qFormat/>
    <w:uiPriority w:val="0"/>
    <w:pPr>
      <w:jc w:val="left"/>
    </w:pPr>
  </w:style>
  <w:style w:type="paragraph" w:styleId="27">
    <w:name w:val="annotation subject"/>
    <w:basedOn w:val="26"/>
    <w:next w:val="26"/>
    <w:qFormat/>
    <w:uiPriority w:val="0"/>
    <w:rPr>
      <w:b/>
      <w:bCs/>
    </w:rPr>
  </w:style>
  <w:style w:type="paragraph" w:styleId="28">
    <w:name w:val="Date"/>
    <w:basedOn w:val="1"/>
    <w:next w:val="1"/>
    <w:qFormat/>
    <w:uiPriority w:val="0"/>
    <w:pPr>
      <w:ind w:left="100" w:leftChars="2500"/>
    </w:pPr>
  </w:style>
  <w:style w:type="paragraph" w:styleId="29">
    <w:name w:val="Document Map"/>
    <w:basedOn w:val="1"/>
    <w:qFormat/>
    <w:uiPriority w:val="0"/>
    <w:pPr>
      <w:shd w:val="clear" w:color="auto" w:fill="000080"/>
    </w:pPr>
  </w:style>
  <w:style w:type="paragraph" w:styleId="30">
    <w:name w:val="E-mail Signature"/>
    <w:basedOn w:val="1"/>
    <w:qFormat/>
    <w:uiPriority w:val="0"/>
  </w:style>
  <w:style w:type="character" w:styleId="31">
    <w:name w:val="Emphasis"/>
    <w:basedOn w:val="11"/>
    <w:qFormat/>
    <w:uiPriority w:val="0"/>
    <w:rPr>
      <w:i/>
      <w:iCs/>
    </w:rPr>
  </w:style>
  <w:style w:type="character" w:styleId="32">
    <w:name w:val="endnote reference"/>
    <w:basedOn w:val="11"/>
    <w:qFormat/>
    <w:uiPriority w:val="0"/>
    <w:rPr>
      <w:vertAlign w:val="superscript"/>
    </w:rPr>
  </w:style>
  <w:style w:type="paragraph" w:styleId="33">
    <w:name w:val="endnote text"/>
    <w:basedOn w:val="1"/>
    <w:qFormat/>
    <w:uiPriority w:val="0"/>
    <w:pPr>
      <w:snapToGrid w:val="0"/>
      <w:jc w:val="left"/>
    </w:pPr>
  </w:style>
  <w:style w:type="paragraph" w:styleId="34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snapToGrid w:val="0"/>
      <w:ind w:left="100" w:leftChars="1400"/>
    </w:pPr>
    <w:rPr>
      <w:rFonts w:ascii="Arial" w:hAnsi="Arial" w:cs="Arial"/>
      <w:sz w:val="24"/>
      <w:szCs w:val="24"/>
    </w:rPr>
  </w:style>
  <w:style w:type="paragraph" w:styleId="35">
    <w:name w:val="envelope return"/>
    <w:basedOn w:val="1"/>
    <w:qFormat/>
    <w:uiPriority w:val="0"/>
    <w:pPr>
      <w:snapToGrid w:val="0"/>
    </w:pPr>
    <w:rPr>
      <w:rFonts w:ascii="Arial" w:hAnsi="Arial" w:cs="Arial"/>
    </w:rPr>
  </w:style>
  <w:style w:type="character" w:styleId="36">
    <w:name w:val="FollowedHyperlink"/>
    <w:basedOn w:val="11"/>
    <w:qFormat/>
    <w:uiPriority w:val="0"/>
    <w:rPr>
      <w:color w:val="800080"/>
      <w:u w:val="single"/>
    </w:rPr>
  </w:style>
  <w:style w:type="paragraph" w:styleId="3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38">
    <w:name w:val="footnote reference"/>
    <w:basedOn w:val="11"/>
    <w:qFormat/>
    <w:uiPriority w:val="0"/>
    <w:rPr>
      <w:vertAlign w:val="superscript"/>
    </w:rPr>
  </w:style>
  <w:style w:type="paragraph" w:styleId="39">
    <w:name w:val="footnote text"/>
    <w:basedOn w:val="1"/>
    <w:qFormat/>
    <w:uiPriority w:val="0"/>
    <w:pPr>
      <w:snapToGrid w:val="0"/>
      <w:jc w:val="left"/>
    </w:pPr>
    <w:rPr>
      <w:sz w:val="18"/>
      <w:szCs w:val="18"/>
    </w:rPr>
  </w:style>
  <w:style w:type="paragraph" w:styleId="40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41">
    <w:name w:val="HTML Acronym"/>
    <w:basedOn w:val="11"/>
    <w:qFormat/>
    <w:uiPriority w:val="0"/>
  </w:style>
  <w:style w:type="paragraph" w:styleId="42">
    <w:name w:val="HTML Address"/>
    <w:basedOn w:val="1"/>
    <w:qFormat/>
    <w:uiPriority w:val="0"/>
    <w:rPr>
      <w:i/>
      <w:iCs/>
    </w:rPr>
  </w:style>
  <w:style w:type="character" w:styleId="43">
    <w:name w:val="HTML Cite"/>
    <w:basedOn w:val="11"/>
    <w:qFormat/>
    <w:uiPriority w:val="0"/>
    <w:rPr>
      <w:i/>
      <w:iCs/>
    </w:rPr>
  </w:style>
  <w:style w:type="character" w:styleId="44">
    <w:name w:val="HTML Code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45">
    <w:name w:val="HTML Definition"/>
    <w:basedOn w:val="11"/>
    <w:qFormat/>
    <w:uiPriority w:val="0"/>
    <w:rPr>
      <w:i/>
      <w:iCs/>
    </w:rPr>
  </w:style>
  <w:style w:type="character" w:styleId="46">
    <w:name w:val="HTML Keyboard"/>
    <w:basedOn w:val="11"/>
    <w:qFormat/>
    <w:uiPriority w:val="0"/>
    <w:rPr>
      <w:rFonts w:ascii="Courier New" w:hAnsi="Courier New" w:cs="Courier New"/>
      <w:sz w:val="20"/>
      <w:szCs w:val="20"/>
    </w:rPr>
  </w:style>
  <w:style w:type="paragraph" w:styleId="47">
    <w:name w:val="HTML Preformatted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SimSun" w:hAnsi="SimSun" w:eastAsia="SimSun" w:cs="SimSun"/>
      <w:kern w:val="0"/>
      <w:sz w:val="24"/>
      <w:szCs w:val="24"/>
      <w:lang w:val="en-US" w:eastAsia="zh-CN" w:bidi="ar"/>
    </w:rPr>
  </w:style>
  <w:style w:type="character" w:styleId="48">
    <w:name w:val="HTML Sample"/>
    <w:basedOn w:val="11"/>
    <w:qFormat/>
    <w:uiPriority w:val="0"/>
    <w:rPr>
      <w:rFonts w:ascii="Courier New" w:hAnsi="Courier New" w:cs="Courier New"/>
    </w:rPr>
  </w:style>
  <w:style w:type="character" w:styleId="49">
    <w:name w:val="HTML Typewriter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50">
    <w:name w:val="HTML Variable"/>
    <w:basedOn w:val="11"/>
    <w:qFormat/>
    <w:uiPriority w:val="0"/>
    <w:rPr>
      <w:i/>
      <w:iCs/>
    </w:rPr>
  </w:style>
  <w:style w:type="character" w:styleId="51">
    <w:name w:val="Hyperlink"/>
    <w:basedOn w:val="11"/>
    <w:qFormat/>
    <w:uiPriority w:val="0"/>
    <w:rPr>
      <w:color w:val="0000FF"/>
      <w:u w:val="single"/>
    </w:rPr>
  </w:style>
  <w:style w:type="paragraph" w:styleId="52">
    <w:name w:val="index 1"/>
    <w:basedOn w:val="1"/>
    <w:next w:val="1"/>
    <w:qFormat/>
    <w:uiPriority w:val="0"/>
  </w:style>
  <w:style w:type="paragraph" w:styleId="53">
    <w:name w:val="index 2"/>
    <w:basedOn w:val="1"/>
    <w:next w:val="1"/>
    <w:qFormat/>
    <w:uiPriority w:val="0"/>
    <w:pPr>
      <w:ind w:left="200" w:leftChars="200"/>
    </w:pPr>
  </w:style>
  <w:style w:type="paragraph" w:styleId="54">
    <w:name w:val="index 3"/>
    <w:basedOn w:val="1"/>
    <w:next w:val="1"/>
    <w:qFormat/>
    <w:uiPriority w:val="0"/>
    <w:pPr>
      <w:ind w:left="400" w:leftChars="400"/>
    </w:pPr>
  </w:style>
  <w:style w:type="paragraph" w:styleId="55">
    <w:name w:val="index 4"/>
    <w:basedOn w:val="1"/>
    <w:next w:val="1"/>
    <w:qFormat/>
    <w:uiPriority w:val="0"/>
    <w:pPr>
      <w:ind w:left="600" w:leftChars="600"/>
    </w:pPr>
  </w:style>
  <w:style w:type="paragraph" w:styleId="56">
    <w:name w:val="index 5"/>
    <w:basedOn w:val="1"/>
    <w:next w:val="1"/>
    <w:qFormat/>
    <w:uiPriority w:val="0"/>
    <w:pPr>
      <w:ind w:left="800" w:leftChars="800"/>
    </w:pPr>
  </w:style>
  <w:style w:type="paragraph" w:styleId="57">
    <w:name w:val="index 6"/>
    <w:basedOn w:val="1"/>
    <w:next w:val="1"/>
    <w:qFormat/>
    <w:uiPriority w:val="0"/>
    <w:pPr>
      <w:ind w:left="1000" w:leftChars="1000"/>
    </w:pPr>
  </w:style>
  <w:style w:type="paragraph" w:styleId="58">
    <w:name w:val="index 7"/>
    <w:basedOn w:val="1"/>
    <w:next w:val="1"/>
    <w:qFormat/>
    <w:uiPriority w:val="0"/>
    <w:pPr>
      <w:ind w:left="1200" w:leftChars="1200"/>
    </w:pPr>
  </w:style>
  <w:style w:type="paragraph" w:styleId="59">
    <w:name w:val="index 8"/>
    <w:basedOn w:val="1"/>
    <w:next w:val="1"/>
    <w:qFormat/>
    <w:uiPriority w:val="0"/>
    <w:pPr>
      <w:ind w:left="1400" w:leftChars="1400"/>
    </w:pPr>
  </w:style>
  <w:style w:type="paragraph" w:styleId="60">
    <w:name w:val="index 9"/>
    <w:basedOn w:val="1"/>
    <w:next w:val="1"/>
    <w:qFormat/>
    <w:uiPriority w:val="0"/>
    <w:pPr>
      <w:ind w:left="1600" w:leftChars="1600"/>
    </w:pPr>
  </w:style>
  <w:style w:type="paragraph" w:styleId="61">
    <w:name w:val="index heading"/>
    <w:basedOn w:val="1"/>
    <w:next w:val="52"/>
    <w:qFormat/>
    <w:uiPriority w:val="0"/>
    <w:rPr>
      <w:rFonts w:ascii="Arial" w:hAnsi="Arial" w:cs="Arial"/>
      <w:b/>
      <w:bCs/>
    </w:rPr>
  </w:style>
  <w:style w:type="character" w:styleId="62">
    <w:name w:val="line number"/>
    <w:basedOn w:val="11"/>
    <w:qFormat/>
    <w:uiPriority w:val="0"/>
  </w:style>
  <w:style w:type="paragraph" w:styleId="63">
    <w:name w:val="List"/>
    <w:basedOn w:val="1"/>
    <w:qFormat/>
    <w:uiPriority w:val="0"/>
    <w:pPr>
      <w:ind w:left="200" w:hanging="200" w:hangingChars="200"/>
    </w:pPr>
  </w:style>
  <w:style w:type="paragraph" w:styleId="64">
    <w:name w:val="List 2"/>
    <w:basedOn w:val="1"/>
    <w:qFormat/>
    <w:uiPriority w:val="0"/>
    <w:pPr>
      <w:ind w:left="100" w:leftChars="200" w:hanging="200" w:hangingChars="200"/>
    </w:pPr>
  </w:style>
  <w:style w:type="paragraph" w:styleId="65">
    <w:name w:val="List 3"/>
    <w:basedOn w:val="1"/>
    <w:qFormat/>
    <w:uiPriority w:val="0"/>
    <w:pPr>
      <w:ind w:left="100" w:leftChars="400" w:hanging="200" w:hangingChars="200"/>
    </w:pPr>
  </w:style>
  <w:style w:type="paragraph" w:styleId="66">
    <w:name w:val="List 4"/>
    <w:basedOn w:val="1"/>
    <w:qFormat/>
    <w:uiPriority w:val="0"/>
    <w:pPr>
      <w:ind w:left="100" w:leftChars="600" w:hanging="200" w:hangingChars="200"/>
    </w:pPr>
  </w:style>
  <w:style w:type="paragraph" w:styleId="67">
    <w:name w:val="List 5"/>
    <w:basedOn w:val="1"/>
    <w:qFormat/>
    <w:uiPriority w:val="0"/>
    <w:pPr>
      <w:ind w:left="100" w:leftChars="800" w:hanging="200" w:hangingChars="200"/>
    </w:pPr>
  </w:style>
  <w:style w:type="paragraph" w:styleId="68">
    <w:name w:val="List Bullet"/>
    <w:basedOn w:val="1"/>
    <w:qFormat/>
    <w:uiPriority w:val="0"/>
    <w:pPr>
      <w:numPr>
        <w:ilvl w:val="0"/>
        <w:numId w:val="1"/>
      </w:numPr>
    </w:pPr>
  </w:style>
  <w:style w:type="paragraph" w:styleId="69">
    <w:name w:val="List Bullet 2"/>
    <w:basedOn w:val="1"/>
    <w:qFormat/>
    <w:uiPriority w:val="0"/>
    <w:pPr>
      <w:numPr>
        <w:ilvl w:val="0"/>
        <w:numId w:val="2"/>
      </w:numPr>
    </w:pPr>
  </w:style>
  <w:style w:type="paragraph" w:styleId="70">
    <w:name w:val="List Bullet 3"/>
    <w:basedOn w:val="1"/>
    <w:qFormat/>
    <w:uiPriority w:val="0"/>
    <w:pPr>
      <w:numPr>
        <w:ilvl w:val="0"/>
        <w:numId w:val="3"/>
      </w:numPr>
    </w:pPr>
  </w:style>
  <w:style w:type="paragraph" w:styleId="71">
    <w:name w:val="List Bullet 4"/>
    <w:basedOn w:val="1"/>
    <w:qFormat/>
    <w:uiPriority w:val="0"/>
    <w:pPr>
      <w:numPr>
        <w:ilvl w:val="0"/>
        <w:numId w:val="4"/>
      </w:numPr>
    </w:pPr>
  </w:style>
  <w:style w:type="paragraph" w:styleId="72">
    <w:name w:val="List Bullet 5"/>
    <w:basedOn w:val="1"/>
    <w:qFormat/>
    <w:uiPriority w:val="0"/>
    <w:pPr>
      <w:numPr>
        <w:ilvl w:val="0"/>
        <w:numId w:val="5"/>
      </w:numPr>
    </w:pPr>
  </w:style>
  <w:style w:type="paragraph" w:styleId="73">
    <w:name w:val="List Continue"/>
    <w:basedOn w:val="1"/>
    <w:qFormat/>
    <w:uiPriority w:val="0"/>
    <w:pPr>
      <w:spacing w:after="120"/>
      <w:ind w:left="420" w:leftChars="200"/>
    </w:pPr>
  </w:style>
  <w:style w:type="paragraph" w:styleId="74">
    <w:name w:val="List Continue 2"/>
    <w:basedOn w:val="1"/>
    <w:qFormat/>
    <w:uiPriority w:val="0"/>
    <w:pPr>
      <w:spacing w:after="120"/>
      <w:ind w:left="840" w:leftChars="400"/>
    </w:pPr>
  </w:style>
  <w:style w:type="paragraph" w:styleId="75">
    <w:name w:val="List Continue 3"/>
    <w:basedOn w:val="1"/>
    <w:qFormat/>
    <w:uiPriority w:val="0"/>
    <w:pPr>
      <w:spacing w:after="120"/>
      <w:ind w:left="1260" w:leftChars="600"/>
    </w:pPr>
  </w:style>
  <w:style w:type="paragraph" w:styleId="76">
    <w:name w:val="List Continue 4"/>
    <w:basedOn w:val="1"/>
    <w:qFormat/>
    <w:uiPriority w:val="0"/>
    <w:pPr>
      <w:spacing w:after="120"/>
      <w:ind w:left="1680" w:leftChars="800"/>
    </w:pPr>
  </w:style>
  <w:style w:type="paragraph" w:styleId="77">
    <w:name w:val="List Continue 5"/>
    <w:basedOn w:val="1"/>
    <w:qFormat/>
    <w:uiPriority w:val="0"/>
    <w:pPr>
      <w:spacing w:after="120"/>
      <w:ind w:left="2100" w:leftChars="1000"/>
    </w:pPr>
  </w:style>
  <w:style w:type="paragraph" w:styleId="78">
    <w:name w:val="List Number"/>
    <w:basedOn w:val="1"/>
    <w:qFormat/>
    <w:uiPriority w:val="0"/>
    <w:pPr>
      <w:numPr>
        <w:ilvl w:val="0"/>
        <w:numId w:val="6"/>
      </w:numPr>
    </w:pPr>
  </w:style>
  <w:style w:type="paragraph" w:styleId="79">
    <w:name w:val="List Number 2"/>
    <w:basedOn w:val="1"/>
    <w:qFormat/>
    <w:uiPriority w:val="0"/>
    <w:pPr>
      <w:numPr>
        <w:ilvl w:val="0"/>
        <w:numId w:val="7"/>
      </w:numPr>
    </w:pPr>
  </w:style>
  <w:style w:type="paragraph" w:styleId="80">
    <w:name w:val="List Number 3"/>
    <w:basedOn w:val="1"/>
    <w:qFormat/>
    <w:uiPriority w:val="0"/>
    <w:pPr>
      <w:numPr>
        <w:ilvl w:val="0"/>
        <w:numId w:val="8"/>
      </w:numPr>
    </w:pPr>
  </w:style>
  <w:style w:type="paragraph" w:styleId="81">
    <w:name w:val="List Number 4"/>
    <w:basedOn w:val="1"/>
    <w:qFormat/>
    <w:uiPriority w:val="0"/>
    <w:pPr>
      <w:numPr>
        <w:ilvl w:val="0"/>
        <w:numId w:val="9"/>
      </w:numPr>
    </w:pPr>
  </w:style>
  <w:style w:type="paragraph" w:styleId="82">
    <w:name w:val="List Number 5"/>
    <w:basedOn w:val="1"/>
    <w:qFormat/>
    <w:uiPriority w:val="0"/>
    <w:pPr>
      <w:numPr>
        <w:ilvl w:val="0"/>
        <w:numId w:val="10"/>
      </w:numPr>
    </w:pPr>
  </w:style>
  <w:style w:type="paragraph" w:styleId="83">
    <w:name w:val="macro"/>
    <w:qFormat/>
    <w:uiPriority w:val="0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snapToGrid w:val="0"/>
    </w:pPr>
    <w:rPr>
      <w:rFonts w:ascii="Courier New" w:hAnsi="Courier New" w:cs="Courier New" w:eastAsiaTheme="minorEastAsia"/>
      <w:kern w:val="2"/>
      <w:sz w:val="24"/>
      <w:szCs w:val="24"/>
      <w:lang w:val="en-US" w:eastAsia="zh-CN" w:bidi="ar-SA"/>
    </w:rPr>
  </w:style>
  <w:style w:type="paragraph" w:styleId="84">
    <w:name w:val="Message Header"/>
    <w:basedOn w:val="1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Arial" w:hAnsi="Arial" w:cs="Arial"/>
      <w:sz w:val="24"/>
      <w:szCs w:val="24"/>
    </w:rPr>
  </w:style>
  <w:style w:type="paragraph" w:styleId="85">
    <w:name w:val="Normal (Web)"/>
    <w:basedOn w:val="1"/>
    <w:qFormat/>
    <w:uiPriority w:val="0"/>
    <w:rPr>
      <w:sz w:val="24"/>
      <w:szCs w:val="24"/>
    </w:rPr>
  </w:style>
  <w:style w:type="paragraph" w:styleId="86">
    <w:name w:val="Normal Indent"/>
    <w:basedOn w:val="1"/>
    <w:qFormat/>
    <w:uiPriority w:val="0"/>
    <w:pPr>
      <w:ind w:firstLine="420" w:firstLineChars="200"/>
    </w:pPr>
  </w:style>
  <w:style w:type="paragraph" w:styleId="87">
    <w:name w:val="Note Heading"/>
    <w:basedOn w:val="1"/>
    <w:next w:val="1"/>
    <w:qFormat/>
    <w:uiPriority w:val="0"/>
    <w:pPr>
      <w:jc w:val="center"/>
    </w:pPr>
  </w:style>
  <w:style w:type="character" w:styleId="88">
    <w:name w:val="page number"/>
    <w:basedOn w:val="11"/>
    <w:qFormat/>
    <w:uiPriority w:val="0"/>
  </w:style>
  <w:style w:type="paragraph" w:styleId="89">
    <w:name w:val="Plain Text"/>
    <w:basedOn w:val="1"/>
    <w:qFormat/>
    <w:uiPriority w:val="0"/>
    <w:rPr>
      <w:rFonts w:ascii="SimSun" w:hAnsi="Courier New" w:cs="Courier New"/>
      <w:szCs w:val="21"/>
    </w:rPr>
  </w:style>
  <w:style w:type="paragraph" w:styleId="90">
    <w:name w:val="Salutation"/>
    <w:basedOn w:val="1"/>
    <w:next w:val="1"/>
    <w:qFormat/>
    <w:uiPriority w:val="0"/>
  </w:style>
  <w:style w:type="paragraph" w:styleId="91">
    <w:name w:val="Signature"/>
    <w:basedOn w:val="1"/>
    <w:qFormat/>
    <w:uiPriority w:val="0"/>
    <w:pPr>
      <w:ind w:left="100" w:leftChars="2100"/>
    </w:pPr>
  </w:style>
  <w:style w:type="character" w:styleId="92">
    <w:name w:val="Strong"/>
    <w:basedOn w:val="11"/>
    <w:qFormat/>
    <w:uiPriority w:val="0"/>
    <w:rPr>
      <w:b/>
      <w:bCs/>
    </w:rPr>
  </w:style>
  <w:style w:type="paragraph" w:styleId="93">
    <w:name w:val="Subtitle"/>
    <w:basedOn w:val="1"/>
    <w:qFormat/>
    <w:uiPriority w:val="0"/>
    <w:pPr>
      <w:spacing w:before="240" w:after="60" w:line="312" w:lineRule="auto"/>
      <w:jc w:val="center"/>
      <w:outlineLvl w:val="1"/>
    </w:pPr>
    <w:rPr>
      <w:rFonts w:ascii="Arial" w:hAnsi="Arial" w:cs="Arial"/>
      <w:b/>
      <w:bCs/>
      <w:kern w:val="28"/>
      <w:sz w:val="32"/>
      <w:szCs w:val="32"/>
    </w:rPr>
  </w:style>
  <w:style w:type="table" w:styleId="94">
    <w:name w:val="Table 3D effects 1"/>
    <w:basedOn w:val="12"/>
    <w:qFormat/>
    <w:uiPriority w:val="0"/>
    <w:pPr>
      <w:widowControl w:val="0"/>
      <w:jc w:val="both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bottom w:val="single" w:color="FFFFFF" w:sz="6" w:space="0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left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bottom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95">
    <w:name w:val="Table 3D effects 2"/>
    <w:basedOn w:val="12"/>
    <w:qFormat/>
    <w:uiPriority w:val="0"/>
    <w:pPr>
      <w:widowControl w:val="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6">
    <w:name w:val="Table 3D effects 3"/>
    <w:basedOn w:val="12"/>
    <w:qFormat/>
    <w:uiPriority w:val="0"/>
    <w:pPr>
      <w:widowControl w:val="0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7">
    <w:name w:val="Table Classic 1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8">
    <w:name w:val="Table Classic 2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9">
    <w:name w:val="Table Classic 3"/>
    <w:basedOn w:val="12"/>
    <w:qFormat/>
    <w:uiPriority w:val="0"/>
    <w:pPr>
      <w:widowControl w:val="0"/>
      <w:jc w:val="both"/>
    </w:pPr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100">
    <w:name w:val="Table Classic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left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01">
    <w:name w:val="Table Colorful 1"/>
    <w:basedOn w:val="12"/>
    <w:qFormat/>
    <w:uiPriority w:val="0"/>
    <w:pPr>
      <w:widowControl w:val="0"/>
      <w:jc w:val="both"/>
    </w:pPr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2">
    <w:name w:val="Table Colorful 2"/>
    <w:basedOn w:val="12"/>
    <w:qFormat/>
    <w:uiPriority w:val="0"/>
    <w:pPr>
      <w:widowControl w:val="0"/>
      <w:jc w:val="both"/>
    </w:pPr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3">
    <w:name w:val="Table Colorful 3"/>
    <w:basedOn w:val="12"/>
    <w:qFormat/>
    <w:uiPriority w:val="0"/>
    <w:pPr>
      <w:widowControl w:val="0"/>
      <w:jc w:val="both"/>
    </w:p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bottom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04">
    <w:name w:val="Table Columns 1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left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5">
    <w:name w:val="Table Columns 2"/>
    <w:basedOn w:val="12"/>
    <w:qFormat/>
    <w:uiPriority w:val="0"/>
    <w:pPr>
      <w:widowControl w:val="0"/>
      <w:jc w:val="both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6">
    <w:name w:val="Table Columns 3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7">
    <w:name w:val="Table Columns 4"/>
    <w:basedOn w:val="12"/>
    <w:qFormat/>
    <w:uiPriority w:val="0"/>
    <w:pPr>
      <w:widowControl w:val="0"/>
      <w:jc w:val="both"/>
    </w:p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08">
    <w:name w:val="Table Columns 5"/>
    <w:basedOn w:val="12"/>
    <w:qFormat/>
    <w:uiPriority w:val="0"/>
    <w:pPr>
      <w:widowControl w:val="0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09">
    <w:name w:val="Table Contemporary"/>
    <w:basedOn w:val="12"/>
    <w:qFormat/>
    <w:uiPriority w:val="0"/>
    <w:pPr>
      <w:widowControl w:val="0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10">
    <w:name w:val="Table Elegant"/>
    <w:basedOn w:val="12"/>
    <w:qFormat/>
    <w:uiPriority w:val="0"/>
    <w:pPr>
      <w:widowControl w:val="0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1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12">
    <w:name w:val="Table Grid 1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3">
    <w:name w:val="Table Grid 2"/>
    <w:basedOn w:val="12"/>
    <w:qFormat/>
    <w:uiPriority w:val="0"/>
    <w:pPr>
      <w:widowControl w:val="0"/>
      <w:jc w:val="both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4">
    <w:name w:val="Table Grid 3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5">
    <w:name w:val="Table Grid 4"/>
    <w:basedOn w:val="12"/>
    <w:qFormat/>
    <w:uiPriority w:val="0"/>
    <w:pPr>
      <w:widowControl w:val="0"/>
      <w:jc w:val="both"/>
    </w:p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6">
    <w:name w:val="Table Grid 5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7">
    <w:name w:val="Table Grid 6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8">
    <w:name w:val="Table Grid 7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9">
    <w:name w:val="Table Grid 8"/>
    <w:basedOn w:val="12"/>
    <w:qFormat/>
    <w:uiPriority w:val="0"/>
    <w:pPr>
      <w:widowControl w:val="0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0">
    <w:name w:val="Table List 1"/>
    <w:basedOn w:val="12"/>
    <w:qFormat/>
    <w:uiPriority w:val="0"/>
    <w:pPr>
      <w:widowControl w:val="0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left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1">
    <w:name w:val="Table List 2"/>
    <w:basedOn w:val="12"/>
    <w:qFormat/>
    <w:uiPriority w:val="0"/>
    <w:pPr>
      <w:widowControl w:val="0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2">
    <w:name w:val="Table List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23">
    <w:name w:val="Table List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124">
    <w:name w:val="Table List 5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5">
    <w:name w:val="Table List 6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6">
    <w:name w:val="Table List 7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left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127">
    <w:name w:val="Table List 8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l2br w:val="single" w:color="auto" w:sz="6" w:space="0"/>
          <w:tr2bl w:val="nil"/>
        </w:tcBorders>
      </w:tcPr>
    </w:tblStylePr>
  </w:style>
  <w:style w:type="paragraph" w:styleId="128">
    <w:name w:val="table of authorities"/>
    <w:basedOn w:val="1"/>
    <w:next w:val="1"/>
    <w:qFormat/>
    <w:uiPriority w:val="0"/>
    <w:pPr>
      <w:ind w:left="420" w:leftChars="200"/>
    </w:pPr>
  </w:style>
  <w:style w:type="paragraph" w:styleId="129">
    <w:name w:val="table of figures"/>
    <w:basedOn w:val="1"/>
    <w:next w:val="1"/>
    <w:qFormat/>
    <w:uiPriority w:val="0"/>
    <w:pPr>
      <w:ind w:leftChars="200" w:hanging="200" w:hangingChars="200"/>
    </w:pPr>
  </w:style>
  <w:style w:type="table" w:styleId="130">
    <w:name w:val="Table Professional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1">
    <w:name w:val="Table Simple 1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left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132">
    <w:name w:val="Table Simple 2"/>
    <w:basedOn w:val="12"/>
    <w:qFormat/>
    <w:uiPriority w:val="0"/>
    <w:pPr>
      <w:widowControl w:val="0"/>
      <w:jc w:val="both"/>
    </w:pPr>
    <w:tblPr/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bottom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133">
    <w:name w:val="Table Simple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4">
    <w:name w:val="Table Subtle 1"/>
    <w:basedOn w:val="12"/>
    <w:qFormat/>
    <w:uiPriority w:val="0"/>
    <w:pPr>
      <w:widowControl w:val="0"/>
      <w:jc w:val="both"/>
    </w:pPr>
    <w:tblPr>
      <w:tblStyleRowBandSize w:val="1"/>
    </w:tblPr>
    <w:tblStylePr w:type="firstRow">
      <w:tblPr/>
      <w:tcPr>
        <w:tcBorders>
          <w:top w:val="single" w:color="000000" w:sz="6" w:space="0"/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left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5">
    <w:name w:val="Table Subtle 2"/>
    <w:basedOn w:val="12"/>
    <w:qFormat/>
    <w:uiPriority w:val="0"/>
    <w:pPr>
      <w:widowControl w:val="0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6">
    <w:name w:val="Table Theme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37">
    <w:name w:val="Table Web 1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8">
    <w:name w:val="Table Web 2"/>
    <w:basedOn w:val="12"/>
    <w:qFormat/>
    <w:uiPriority w:val="0"/>
    <w:pPr>
      <w:widowControl w:val="0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9">
    <w:name w:val="Table Web 3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paragraph" w:styleId="140">
    <w:name w:val="Title"/>
    <w:basedOn w:val="1"/>
    <w:qFormat/>
    <w:uiPriority w:val="0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141">
    <w:name w:val="toa heading"/>
    <w:basedOn w:val="1"/>
    <w:next w:val="1"/>
    <w:qFormat/>
    <w:uiPriority w:val="0"/>
    <w:pPr>
      <w:spacing w:before="120"/>
    </w:pPr>
    <w:rPr>
      <w:rFonts w:ascii="Arial" w:hAnsi="Arial" w:cs="Arial"/>
      <w:sz w:val="24"/>
      <w:szCs w:val="24"/>
    </w:rPr>
  </w:style>
  <w:style w:type="paragraph" w:styleId="142">
    <w:name w:val="toc 1"/>
    <w:basedOn w:val="1"/>
    <w:next w:val="1"/>
    <w:qFormat/>
    <w:uiPriority w:val="0"/>
  </w:style>
  <w:style w:type="paragraph" w:styleId="143">
    <w:name w:val="toc 2"/>
    <w:basedOn w:val="1"/>
    <w:next w:val="1"/>
    <w:qFormat/>
    <w:uiPriority w:val="0"/>
    <w:pPr>
      <w:ind w:left="420" w:leftChars="200"/>
    </w:pPr>
  </w:style>
  <w:style w:type="paragraph" w:styleId="144">
    <w:name w:val="toc 3"/>
    <w:basedOn w:val="1"/>
    <w:next w:val="1"/>
    <w:qFormat/>
    <w:uiPriority w:val="0"/>
    <w:pPr>
      <w:ind w:left="840" w:leftChars="400"/>
    </w:pPr>
  </w:style>
  <w:style w:type="paragraph" w:styleId="145">
    <w:name w:val="toc 4"/>
    <w:basedOn w:val="1"/>
    <w:next w:val="1"/>
    <w:qFormat/>
    <w:uiPriority w:val="0"/>
    <w:pPr>
      <w:ind w:left="1260" w:leftChars="600"/>
    </w:pPr>
  </w:style>
  <w:style w:type="paragraph" w:styleId="146">
    <w:name w:val="toc 5"/>
    <w:basedOn w:val="1"/>
    <w:next w:val="1"/>
    <w:qFormat/>
    <w:uiPriority w:val="0"/>
    <w:pPr>
      <w:ind w:left="1680" w:leftChars="800"/>
    </w:pPr>
  </w:style>
  <w:style w:type="paragraph" w:styleId="147">
    <w:name w:val="toc 6"/>
    <w:basedOn w:val="1"/>
    <w:next w:val="1"/>
    <w:qFormat/>
    <w:uiPriority w:val="0"/>
    <w:pPr>
      <w:ind w:left="2100" w:leftChars="1000"/>
    </w:pPr>
  </w:style>
  <w:style w:type="paragraph" w:styleId="148">
    <w:name w:val="toc 7"/>
    <w:basedOn w:val="1"/>
    <w:next w:val="1"/>
    <w:qFormat/>
    <w:uiPriority w:val="0"/>
    <w:pPr>
      <w:ind w:left="2520" w:leftChars="1200"/>
    </w:pPr>
  </w:style>
  <w:style w:type="paragraph" w:styleId="149">
    <w:name w:val="toc 8"/>
    <w:basedOn w:val="1"/>
    <w:next w:val="1"/>
    <w:qFormat/>
    <w:uiPriority w:val="0"/>
    <w:pPr>
      <w:ind w:left="2940" w:leftChars="1400"/>
    </w:pPr>
  </w:style>
  <w:style w:type="paragraph" w:styleId="150">
    <w:name w:val="toc 9"/>
    <w:basedOn w:val="1"/>
    <w:next w:val="1"/>
    <w:qFormat/>
    <w:uiPriority w:val="0"/>
    <w:pPr>
      <w:ind w:left="3360" w:leftChars="1600"/>
    </w:pPr>
  </w:style>
  <w:style w:type="table" w:styleId="151">
    <w:name w:val="Light Shading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152">
    <w:name w:val="Light Shading Accent 1"/>
    <w:basedOn w:val="12"/>
    <w:qFormat/>
    <w:uiPriority w:val="60"/>
    <w:rPr>
      <w:color w:val="365F91"/>
    </w:rPr>
    <w:tblPr>
      <w:tblBorders>
        <w:top w:val="single" w:color="4F81BD" w:sz="8" w:space="0"/>
        <w:bottom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153">
    <w:name w:val="Light Shading Accent 2"/>
    <w:basedOn w:val="12"/>
    <w:qFormat/>
    <w:uiPriority w:val="60"/>
    <w:rPr>
      <w:color w:val="943634"/>
    </w:rPr>
    <w:tblPr>
      <w:tblBorders>
        <w:top w:val="single" w:color="C0504D" w:sz="8" w:space="0"/>
        <w:bottom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154">
    <w:name w:val="Light Shading Accent 3"/>
    <w:basedOn w:val="12"/>
    <w:qFormat/>
    <w:uiPriority w:val="60"/>
    <w:rPr>
      <w:color w:val="76923C"/>
    </w:rPr>
    <w:tblPr>
      <w:tblBorders>
        <w:top w:val="single" w:color="9BBB59" w:sz="8" w:space="0"/>
        <w:bottom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155">
    <w:name w:val="Light Shading Accent 4"/>
    <w:basedOn w:val="12"/>
    <w:qFormat/>
    <w:uiPriority w:val="60"/>
    <w:rPr>
      <w:color w:val="5F497A"/>
    </w:rPr>
    <w:tblPr>
      <w:tblBorders>
        <w:top w:val="single" w:color="8064A2" w:sz="8" w:space="0"/>
        <w:bottom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156">
    <w:name w:val="Light Shading Accent 5"/>
    <w:basedOn w:val="12"/>
    <w:qFormat/>
    <w:uiPriority w:val="60"/>
    <w:rPr>
      <w:color w:val="31849B"/>
    </w:rPr>
    <w:tblPr>
      <w:tblBorders>
        <w:top w:val="single" w:color="4BACC6" w:sz="8" w:space="0"/>
        <w:bottom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157">
    <w:name w:val="Light Shading Accent 6"/>
    <w:basedOn w:val="12"/>
    <w:qFormat/>
    <w:uiPriority w:val="60"/>
    <w:rPr>
      <w:color w:val="E36C0A"/>
    </w:rPr>
    <w:tblPr>
      <w:tblBorders>
        <w:top w:val="single" w:color="F79646" w:sz="8" w:space="0"/>
        <w:bottom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158">
    <w:name w:val="Light List"/>
    <w:basedOn w:val="12"/>
    <w:qFormat/>
    <w:uiPriority w:val="61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</w:style>
  <w:style w:type="table" w:styleId="159">
    <w:name w:val="Light List Accent 1"/>
    <w:basedOn w:val="12"/>
    <w:qFormat/>
    <w:uiPriority w:val="61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</w:style>
  <w:style w:type="table" w:styleId="160">
    <w:name w:val="Light List Accent 2"/>
    <w:basedOn w:val="12"/>
    <w:qFormat/>
    <w:uiPriority w:val="61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</w:style>
  <w:style w:type="table" w:styleId="161">
    <w:name w:val="Light List Accent 3"/>
    <w:basedOn w:val="12"/>
    <w:qFormat/>
    <w:uiPriority w:val="61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</w:style>
  <w:style w:type="table" w:styleId="162">
    <w:name w:val="Light List Accent 4"/>
    <w:basedOn w:val="12"/>
    <w:qFormat/>
    <w:uiPriority w:val="61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</w:style>
  <w:style w:type="table" w:styleId="163">
    <w:name w:val="Light List Accent 5"/>
    <w:basedOn w:val="12"/>
    <w:qFormat/>
    <w:uiPriority w:val="61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</w:style>
  <w:style w:type="table" w:styleId="164">
    <w:name w:val="Light List Accent 6"/>
    <w:basedOn w:val="12"/>
    <w:qFormat/>
    <w:uiPriority w:val="61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</w:style>
  <w:style w:type="table" w:styleId="165">
    <w:name w:val="Light Grid"/>
    <w:basedOn w:val="12"/>
    <w:qFormat/>
    <w:uiPriority w:val="62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1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  <w:shd w:val="clear" w:color="auto" w:fill="C0C0C0"/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  <w:shd w:val="clear" w:color="auto" w:fill="C0C0C0"/>
      </w:tcPr>
    </w:tblStylePr>
    <w:tblStylePr w:type="band2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</w:tcPr>
    </w:tblStylePr>
  </w:style>
  <w:style w:type="table" w:styleId="166">
    <w:name w:val="Light Grid Accent 1"/>
    <w:basedOn w:val="12"/>
    <w:qFormat/>
    <w:uiPriority w:val="62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1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  <w:shd w:val="clear" w:color="auto" w:fill="D3DFEE"/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  <w:shd w:val="clear" w:color="auto" w:fill="D3DFEE"/>
      </w:tcPr>
    </w:tblStylePr>
    <w:tblStylePr w:type="band2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</w:tcPr>
    </w:tblStylePr>
  </w:style>
  <w:style w:type="table" w:styleId="167">
    <w:name w:val="Light Grid Accent 2"/>
    <w:basedOn w:val="12"/>
    <w:qFormat/>
    <w:uiPriority w:val="62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1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  <w:shd w:val="clear" w:color="auto" w:fill="EFD3D2"/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  <w:shd w:val="clear" w:color="auto" w:fill="EFD3D2"/>
      </w:tcPr>
    </w:tblStylePr>
    <w:tblStylePr w:type="band2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</w:tcPr>
    </w:tblStylePr>
  </w:style>
  <w:style w:type="table" w:styleId="168">
    <w:name w:val="Light Grid Accent 3"/>
    <w:basedOn w:val="12"/>
    <w:qFormat/>
    <w:uiPriority w:val="62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1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  <w:shd w:val="clear" w:color="auto" w:fill="E6EED5"/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  <w:shd w:val="clear" w:color="auto" w:fill="E6EED5"/>
      </w:tcPr>
    </w:tblStylePr>
    <w:tblStylePr w:type="band2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</w:tcPr>
    </w:tblStylePr>
  </w:style>
  <w:style w:type="table" w:styleId="169">
    <w:name w:val="Light Grid Accent 4"/>
    <w:basedOn w:val="12"/>
    <w:qFormat/>
    <w:uiPriority w:val="62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1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  <w:shd w:val="clear" w:color="auto" w:fill="DFD8E8"/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  <w:shd w:val="clear" w:color="auto" w:fill="DFD8E8"/>
      </w:tcPr>
    </w:tblStylePr>
    <w:tblStylePr w:type="band2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</w:tcPr>
    </w:tblStylePr>
  </w:style>
  <w:style w:type="table" w:styleId="170">
    <w:name w:val="Light Grid Accent 5"/>
    <w:basedOn w:val="12"/>
    <w:qFormat/>
    <w:uiPriority w:val="62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1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  <w:shd w:val="clear" w:color="auto" w:fill="D2EAF1"/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  <w:shd w:val="clear" w:color="auto" w:fill="D2EAF1"/>
      </w:tcPr>
    </w:tblStylePr>
    <w:tblStylePr w:type="band2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</w:tcPr>
    </w:tblStylePr>
  </w:style>
  <w:style w:type="table" w:styleId="171">
    <w:name w:val="Light Grid Accent 6"/>
    <w:basedOn w:val="12"/>
    <w:qFormat/>
    <w:uiPriority w:val="62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1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  <w:shd w:val="clear" w:color="auto" w:fill="FDE4D0"/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  <w:shd w:val="clear" w:color="auto" w:fill="FDE4D0"/>
      </w:tcPr>
    </w:tblStylePr>
    <w:tblStylePr w:type="band2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</w:tcPr>
    </w:tblStylePr>
  </w:style>
  <w:style w:type="table" w:styleId="172">
    <w:name w:val="Medium Shading 1"/>
    <w:basedOn w:val="12"/>
    <w:qFormat/>
    <w:uiPriority w:val="63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404040" w:sz="8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sz="6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3">
    <w:name w:val="Medium Shading 1 Accent 1"/>
    <w:basedOn w:val="12"/>
    <w:qFormat/>
    <w:uiPriority w:val="63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BA0CD" w:sz="8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sz="6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4">
    <w:name w:val="Medium Shading 1 Accent 2"/>
    <w:basedOn w:val="12"/>
    <w:qFormat/>
    <w:uiPriority w:val="63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CF7B79" w:sz="8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sz="6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5">
    <w:name w:val="Medium Shading 1 Accent 3"/>
    <w:basedOn w:val="12"/>
    <w:qFormat/>
    <w:uiPriority w:val="63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B3CC82" w:sz="8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3CC82" w:sz="6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6">
    <w:name w:val="Medium Shading 1 Accent 4"/>
    <w:basedOn w:val="12"/>
    <w:qFormat/>
    <w:uiPriority w:val="63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9F8AB9" w:sz="8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sz="6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7">
    <w:name w:val="Medium Shading 1 Accent 5"/>
    <w:basedOn w:val="12"/>
    <w:qFormat/>
    <w:uiPriority w:val="63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8C0D4" w:sz="8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sz="6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8">
    <w:name w:val="Medium Shading 1 Accent 6"/>
    <w:basedOn w:val="12"/>
    <w:qFormat/>
    <w:uiPriority w:val="63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F9B074" w:sz="8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sz="6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9">
    <w:name w:val="Medium Shading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0">
    <w:name w:val="Medium Shading 2 Accent 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1">
    <w:name w:val="Medium Shading 2 Accent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2">
    <w:name w:val="Medium Shading 2 Accent 3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3">
    <w:name w:val="Medium Shading 2 Accent 4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4">
    <w:name w:val="Medium Shading 2 Accent 5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5">
    <w:name w:val="Medium Shading 2 Accent 6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6">
    <w:name w:val="Medium List 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000000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187">
    <w:name w:val="Medium List 1 Accent 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F81B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styleId="188">
    <w:name w:val="Medium List 1 Accent 2"/>
    <w:basedOn w:val="12"/>
    <w:qFormat/>
    <w:uiPriority w:val="65"/>
    <w:rPr>
      <w:color w:val="000000"/>
    </w:rPr>
    <w:tblPr>
      <w:tblBorders>
        <w:top w:val="single" w:color="C0504D" w:sz="8" w:space="0"/>
        <w:bottom w:val="single" w:color="C0504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C0504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189">
    <w:name w:val="Medium List 1 Accent 3"/>
    <w:basedOn w:val="12"/>
    <w:qFormat/>
    <w:uiPriority w:val="65"/>
    <w:rPr>
      <w:color w:val="000000"/>
    </w:rPr>
    <w:tblPr>
      <w:tblBorders>
        <w:top w:val="single" w:color="9BBB59" w:sz="8" w:space="0"/>
        <w:bottom w:val="single" w:color="9BBB59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9BBB59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190">
    <w:name w:val="Medium List 1 Accent 4"/>
    <w:basedOn w:val="12"/>
    <w:qFormat/>
    <w:uiPriority w:val="65"/>
    <w:rPr>
      <w:color w:val="000000"/>
    </w:rPr>
    <w:tblPr>
      <w:tblBorders>
        <w:top w:val="single" w:color="8064A2" w:sz="8" w:space="0"/>
        <w:bottom w:val="single" w:color="8064A2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8064A2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191">
    <w:name w:val="Medium List 1 Accent 5"/>
    <w:basedOn w:val="12"/>
    <w:qFormat/>
    <w:uiPriority w:val="65"/>
    <w:rPr>
      <w:color w:val="000000"/>
    </w:rPr>
    <w:tblPr>
      <w:tblBorders>
        <w:top w:val="single" w:color="4BACC6" w:sz="8" w:space="0"/>
        <w:bottom w:val="single" w:color="4BACC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BACC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192">
    <w:name w:val="Medium List 1 Accent 6"/>
    <w:basedOn w:val="12"/>
    <w:qFormat/>
    <w:uiPriority w:val="65"/>
    <w:rPr>
      <w:color w:val="000000"/>
    </w:rPr>
    <w:tblPr>
      <w:tblBorders>
        <w:top w:val="single" w:color="F79646" w:sz="8" w:space="0"/>
        <w:bottom w:val="single" w:color="F7964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F7964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styleId="193">
    <w:name w:val="Medium Lis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000000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000000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000000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4">
    <w:name w:val="Medium List 2 Accent 1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F81B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F81B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F81B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5">
    <w:name w:val="Medium List 2 Accen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C0504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C0504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6">
    <w:name w:val="Medium List 2 Accent 3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9BBB59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9BBB59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7">
    <w:name w:val="Medium List 2 Accent 4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8064A2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8064A2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8">
    <w:name w:val="Medium List 2 Accent 5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BACC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BACC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9">
    <w:name w:val="Medium List 2 Accent 6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F7964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F7964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200">
    <w:name w:val="Medium Grid 1"/>
    <w:basedOn w:val="12"/>
    <w:qFormat/>
    <w:uiPriority w:val="67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  <w:insideV w:val="single" w:color="404040" w:sz="8" w:space="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01">
    <w:name w:val="Medium Grid 1 Accent 1"/>
    <w:basedOn w:val="12"/>
    <w:qFormat/>
    <w:uiPriority w:val="67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  <w:insideV w:val="single" w:color="7BA0CD" w:sz="8" w:space="0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02">
    <w:name w:val="Medium Grid 1 Accent 2"/>
    <w:basedOn w:val="12"/>
    <w:qFormat/>
    <w:uiPriority w:val="67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  <w:insideV w:val="single" w:color="CF7B79" w:sz="8" w:space="0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03">
    <w:name w:val="Medium Grid 1 Accent 3"/>
    <w:basedOn w:val="12"/>
    <w:qFormat/>
    <w:uiPriority w:val="67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  <w:insideV w:val="single" w:color="B3CC82" w:sz="8" w:space="0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04">
    <w:name w:val="Medium Grid 1 Accent 4"/>
    <w:basedOn w:val="12"/>
    <w:qFormat/>
    <w:uiPriority w:val="67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  <w:insideV w:val="single" w:color="9F8AB9" w:sz="8" w:space="0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05">
    <w:name w:val="Medium Grid 1 Accent 5"/>
    <w:basedOn w:val="12"/>
    <w:qFormat/>
    <w:uiPriority w:val="67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06">
    <w:name w:val="Medium Grid 1 Accent 6"/>
    <w:basedOn w:val="12"/>
    <w:qFormat/>
    <w:uiPriority w:val="67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  <w:insideV w:val="single" w:color="F9B074" w:sz="8" w:space="0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207">
    <w:name w:val="Medium Grid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208">
    <w:name w:val="Medium Grid 2 Accent 1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209">
    <w:name w:val="Medium Grid 2 Accent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210">
    <w:name w:val="Medium Grid 2 Accent 3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211">
    <w:name w:val="Medium Grid 2 Accent 4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212">
    <w:name w:val="Medium Grid 2 Accent 5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213">
    <w:name w:val="Medium Grid 2 Accent 6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214">
    <w:name w:val="Medium Grid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808080"/>
      </w:tcPr>
    </w:tblStylePr>
  </w:style>
  <w:style w:type="table" w:styleId="215">
    <w:name w:val="Medium Grid 3 Accent 1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7BFDE"/>
      </w:tcPr>
    </w:tblStylePr>
  </w:style>
  <w:style w:type="table" w:styleId="216">
    <w:name w:val="Medium Grid 3 Accent 2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DFA7A6"/>
      </w:tcPr>
    </w:tblStylePr>
  </w:style>
  <w:style w:type="table" w:styleId="217">
    <w:name w:val="Medium Grid 3 Accent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table" w:styleId="218">
    <w:name w:val="Medium Grid 3 Accent 4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BFB1D0"/>
      </w:tcPr>
    </w:tblStylePr>
  </w:style>
  <w:style w:type="table" w:styleId="219">
    <w:name w:val="Medium Grid 3 Accent 5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5D5E2"/>
      </w:tcPr>
    </w:tblStylePr>
  </w:style>
  <w:style w:type="table" w:styleId="220">
    <w:name w:val="Medium Grid 3 Accent 6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FBCAA2"/>
      </w:tcPr>
    </w:tblStylePr>
  </w:style>
  <w:style w:type="table" w:styleId="221">
    <w:name w:val="Dark List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222">
    <w:name w:val="Dark List Accent 1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223">
    <w:name w:val="Dark List Accent 2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224">
    <w:name w:val="Dark List Accent 3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225">
    <w:name w:val="Dark List Accent 4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226">
    <w:name w:val="Dark List Accent 5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227">
    <w:name w:val="Dark List Accent 6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table" w:styleId="228">
    <w:name w:val="Colorful Shading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000000" w:sz="4" w:space="0"/>
        <w:bottom w:val="single" w:color="000000" w:sz="4" w:space="0"/>
        <w:right w:val="single" w:color="000000" w:sz="4" w:space="0"/>
        <w:insideH w:val="single" w:color="FFFFFF" w:sz="4" w:space="0"/>
        <w:insideV w:val="single" w:color="FFFFFF" w:sz="4" w:space="0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29">
    <w:name w:val="Colorful Shading Accent 1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0">
    <w:name w:val="Colorful Shading Accent 2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C0504D" w:sz="4" w:space="0"/>
        <w:bottom w:val="single" w:color="C0504D" w:sz="4" w:space="0"/>
        <w:right w:val="single" w:color="C0504D" w:sz="4" w:space="0"/>
        <w:insideH w:val="single" w:color="FFFFFF" w:sz="4" w:space="0"/>
        <w:insideV w:val="single" w:color="FFFFFF" w:sz="4" w:space="0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1">
    <w:name w:val="Colorful Shading Accent 3"/>
    <w:basedOn w:val="12"/>
    <w:qFormat/>
    <w:uiPriority w:val="71"/>
    <w:rPr>
      <w:color w:val="000000"/>
    </w:rPr>
    <w:tblPr>
      <w:tblBorders>
        <w:top w:val="single" w:color="8064A2" w:sz="24" w:space="0"/>
        <w:left w:val="single" w:color="9BBB59" w:sz="4" w:space="0"/>
        <w:bottom w:val="single" w:color="9BBB59" w:sz="4" w:space="0"/>
        <w:right w:val="single" w:color="9BBB59" w:sz="4" w:space="0"/>
        <w:insideH w:val="single" w:color="FFFFFF" w:sz="4" w:space="0"/>
        <w:insideV w:val="single" w:color="FFFFFF" w:sz="4" w:space="0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232">
    <w:name w:val="Colorful Shading Accent 4"/>
    <w:basedOn w:val="12"/>
    <w:qFormat/>
    <w:uiPriority w:val="71"/>
    <w:rPr>
      <w:color w:val="000000"/>
    </w:rPr>
    <w:tblPr>
      <w:tblBorders>
        <w:top w:val="single" w:color="9BBB59" w:sz="24" w:space="0"/>
        <w:left w:val="single" w:color="8064A2" w:sz="4" w:space="0"/>
        <w:bottom w:val="single" w:color="8064A2" w:sz="4" w:space="0"/>
        <w:right w:val="single" w:color="8064A2" w:sz="4" w:space="0"/>
        <w:insideH w:val="single" w:color="FFFFFF" w:sz="4" w:space="0"/>
        <w:insideV w:val="single" w:color="FFFFFF" w:sz="4" w:space="0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3">
    <w:name w:val="Colorful Shading Accent 5"/>
    <w:basedOn w:val="12"/>
    <w:qFormat/>
    <w:uiPriority w:val="71"/>
    <w:rPr>
      <w:color w:val="000000"/>
    </w:rPr>
    <w:tblPr>
      <w:tblBorders>
        <w:top w:val="single" w:color="F79646" w:sz="24" w:space="0"/>
        <w:left w:val="single" w:color="4BACC6" w:sz="4" w:space="0"/>
        <w:bottom w:val="single" w:color="4BACC6" w:sz="4" w:space="0"/>
        <w:right w:val="single" w:color="4BACC6" w:sz="4" w:space="0"/>
        <w:insideH w:val="single" w:color="FFFFFF" w:sz="4" w:space="0"/>
        <w:insideV w:val="single" w:color="FFFFFF" w:sz="4" w:space="0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4">
    <w:name w:val="Colorful Shading Accent 6"/>
    <w:basedOn w:val="12"/>
    <w:qFormat/>
    <w:uiPriority w:val="71"/>
    <w:rPr>
      <w:color w:val="000000"/>
    </w:rPr>
    <w:tblPr>
      <w:tblBorders>
        <w:top w:val="single" w:color="4BACC6" w:sz="24" w:space="0"/>
        <w:left w:val="single" w:color="F79646" w:sz="4" w:space="0"/>
        <w:bottom w:val="single" w:color="F79646" w:sz="4" w:space="0"/>
        <w:right w:val="single" w:color="F79646" w:sz="4" w:space="0"/>
        <w:insideH w:val="single" w:color="FFFFFF" w:sz="4" w:space="0"/>
        <w:insideV w:val="single" w:color="FFFFFF" w:sz="4" w:space="0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5">
    <w:name w:val="Colorful List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236">
    <w:name w:val="Colorful List Accent 1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237">
    <w:name w:val="Colorful List Accent 2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238">
    <w:name w:val="Colorful List Accent 3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239">
    <w:name w:val="Colorful List Accent 4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240">
    <w:name w:val="Colorful List Accent 5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241">
    <w:name w:val="Colorful List Accent 6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styleId="242">
    <w:name w:val="Colorful Grid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43">
    <w:name w:val="Colorful Grid Accent 1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44">
    <w:name w:val="Colorful Grid Accent 2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45">
    <w:name w:val="Colorful Grid Accent 3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46">
    <w:name w:val="Colorful Grid Accent 4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47">
    <w:name w:val="Colorful Grid Accent 5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48">
    <w:name w:val="Colorful Grid Accent 6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6" Type="http://schemas.openxmlformats.org/officeDocument/2006/relationships/fontTable" Target="fontTable.xml"/><Relationship Id="rId35" Type="http://schemas.openxmlformats.org/officeDocument/2006/relationships/numbering" Target="numbering.xml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1</Lines>
  <Paragraphs>1</Paragraphs>
  <TotalTime>22</TotalTime>
  <ScaleCrop>false</ScaleCrop>
  <LinksUpToDate>false</LinksUpToDate>
  <CharactersWithSpaces>0</CharactersWithSpaces>
  <Application>WPS Office_12.2.0.19805_F1E327BC-269C-435d-A152-05C5408002CA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2024-07-06T14:14:00Z</dcterms:created>
  <dc:creator>TANMAY</dc:creator>
  <cp:lastModifiedBy>Tanmay Shenai</cp:lastModifiedBy>
  <dcterms:modified xsi:type="dcterms:W3CDTF">2025-02-17T13:50:04Z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1033-12.2.0.19805</vt:lpwstr>
  </property>
  <property fmtid="{D5CDD505-2E9C-101B-9397-08002B2CF9AE}" pid="3" name="ICV">
    <vt:lpwstr>299EFD687A3C42A48ACE2D942E7C353B_11</vt:lpwstr>
  </property>
</Properties>
</file>